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3B640" w14:textId="4CCB836F" w:rsidR="003E6EAF" w:rsidRPr="00E57D7C" w:rsidRDefault="003E6EAF" w:rsidP="00D13B21">
      <w:pPr>
        <w:pStyle w:val="Kop1"/>
        <w:ind w:left="0"/>
        <w:rPr>
          <w:rFonts w:asciiTheme="minorHAnsi" w:hAnsiTheme="minorHAnsi" w:cstheme="minorHAnsi"/>
          <w:sz w:val="28"/>
        </w:rPr>
      </w:pPr>
      <w:bookmarkStart w:id="0" w:name="_Toc98775522"/>
      <w:r w:rsidRPr="00E57D7C">
        <w:rPr>
          <w:rFonts w:asciiTheme="minorHAnsi" w:hAnsiTheme="minorHAnsi" w:cstheme="minorHAnsi"/>
          <w:sz w:val="28"/>
        </w:rPr>
        <w:t>Bijlage 0</w:t>
      </w:r>
      <w:r w:rsidR="00E57D7C" w:rsidRPr="00E57D7C">
        <w:rPr>
          <w:rFonts w:asciiTheme="minorHAnsi" w:hAnsiTheme="minorHAnsi" w:cstheme="minorHAnsi"/>
          <w:sz w:val="28"/>
        </w:rPr>
        <w:t>3</w:t>
      </w:r>
      <w:r w:rsidRPr="00E57D7C">
        <w:rPr>
          <w:rFonts w:asciiTheme="minorHAnsi" w:hAnsiTheme="minorHAnsi" w:cstheme="minorHAnsi"/>
          <w:sz w:val="28"/>
        </w:rPr>
        <w:t xml:space="preserve"> </w:t>
      </w:r>
      <w:r w:rsidR="00D13B21">
        <w:rPr>
          <w:rFonts w:asciiTheme="minorHAnsi" w:hAnsiTheme="minorHAnsi" w:cstheme="minorHAnsi"/>
          <w:sz w:val="28"/>
        </w:rPr>
        <w:t>–</w:t>
      </w:r>
      <w:r w:rsidRPr="00E57D7C">
        <w:rPr>
          <w:rFonts w:asciiTheme="minorHAnsi" w:hAnsiTheme="minorHAnsi" w:cstheme="minorHAnsi"/>
          <w:sz w:val="28"/>
        </w:rPr>
        <w:t xml:space="preserve"> Model </w:t>
      </w:r>
      <w:r w:rsidR="00E57D7C" w:rsidRPr="00E57D7C">
        <w:rPr>
          <w:rFonts w:asciiTheme="minorHAnsi" w:hAnsiTheme="minorHAnsi" w:cstheme="minorHAnsi"/>
          <w:sz w:val="28"/>
        </w:rPr>
        <w:t>R</w:t>
      </w:r>
      <w:r w:rsidRPr="00E57D7C">
        <w:rPr>
          <w:rFonts w:asciiTheme="minorHAnsi" w:hAnsiTheme="minorHAnsi" w:cstheme="minorHAnsi"/>
          <w:sz w:val="28"/>
        </w:rPr>
        <w:t xml:space="preserve">eferentieverklaring </w:t>
      </w:r>
      <w:r w:rsidR="00D13B21">
        <w:rPr>
          <w:rFonts w:asciiTheme="minorHAnsi" w:hAnsiTheme="minorHAnsi" w:cstheme="minorHAnsi"/>
          <w:sz w:val="28"/>
        </w:rPr>
        <w:t xml:space="preserve">t.b.v. </w:t>
      </w:r>
      <w:r w:rsidRPr="00E57D7C">
        <w:rPr>
          <w:rFonts w:asciiTheme="minorHAnsi" w:hAnsiTheme="minorHAnsi" w:cstheme="minorHAnsi"/>
          <w:sz w:val="28"/>
        </w:rPr>
        <w:t>de ervaringseis om te voldoen aan de geschiktheidseisen</w:t>
      </w:r>
    </w:p>
    <w:p w14:paraId="56C9C971" w14:textId="6D55299C" w:rsidR="00E57D7C" w:rsidRPr="00E57D7C" w:rsidRDefault="00E57D7C" w:rsidP="002E1DED">
      <w:pPr>
        <w:ind w:left="0"/>
        <w:rPr>
          <w:rFonts w:asciiTheme="minorHAnsi" w:hAnsiTheme="minorHAnsi" w:cstheme="minorHAnsi"/>
          <w:spacing w:val="0"/>
          <w:sz w:val="20"/>
        </w:rPr>
      </w:pPr>
      <w:r w:rsidRPr="00E57D7C">
        <w:rPr>
          <w:rFonts w:asciiTheme="minorHAnsi" w:hAnsiTheme="minorHAnsi" w:cstheme="minorHAnsi"/>
          <w:spacing w:val="0"/>
          <w:sz w:val="20"/>
        </w:rPr>
        <w:t>Inzake de aanbesteding conform de Europese openbare procedure</w:t>
      </w:r>
      <w:r>
        <w:rPr>
          <w:rFonts w:asciiTheme="minorHAnsi" w:hAnsiTheme="minorHAnsi" w:cstheme="minorHAnsi"/>
          <w:spacing w:val="0"/>
          <w:sz w:val="20"/>
        </w:rPr>
        <w:t xml:space="preserve"> </w:t>
      </w:r>
      <w:r w:rsidRPr="00E57D7C">
        <w:rPr>
          <w:rFonts w:asciiTheme="minorHAnsi" w:hAnsiTheme="minorHAnsi" w:cstheme="minorHAnsi"/>
          <w:spacing w:val="0"/>
          <w:sz w:val="20"/>
        </w:rPr>
        <w:t>betreffende de Opdracht:</w:t>
      </w:r>
    </w:p>
    <w:p w14:paraId="1641E0B3" w14:textId="77777777" w:rsidR="00E57D7C" w:rsidRPr="00064B9C" w:rsidRDefault="00E57D7C" w:rsidP="00E57D7C">
      <w:pPr>
        <w:jc w:val="center"/>
        <w:rPr>
          <w:rFonts w:cstheme="minorHAnsi"/>
        </w:rPr>
      </w:pPr>
    </w:p>
    <w:p w14:paraId="55E54746" w14:textId="77777777" w:rsidR="002E1DED" w:rsidRDefault="00E57D7C" w:rsidP="00E57D7C">
      <w:pPr>
        <w:tabs>
          <w:tab w:val="left" w:pos="1843"/>
        </w:tabs>
        <w:ind w:left="567"/>
        <w:jc w:val="center"/>
        <w:rPr>
          <w:rFonts w:ascii="Calibri" w:hAnsi="Calibri"/>
          <w:b/>
          <w:sz w:val="28"/>
          <w:szCs w:val="28"/>
        </w:rPr>
      </w:pPr>
      <w:r>
        <w:rPr>
          <w:rFonts w:ascii="Calibri" w:hAnsi="Calibri"/>
          <w:b/>
          <w:sz w:val="28"/>
          <w:szCs w:val="28"/>
        </w:rPr>
        <w:t>Raamovereenkomst</w:t>
      </w:r>
    </w:p>
    <w:p w14:paraId="14A65B73" w14:textId="463AB958" w:rsidR="00E57D7C" w:rsidRDefault="00E57D7C" w:rsidP="00E57D7C">
      <w:pPr>
        <w:tabs>
          <w:tab w:val="left" w:pos="1843"/>
        </w:tabs>
        <w:ind w:left="567"/>
        <w:jc w:val="center"/>
        <w:rPr>
          <w:rFonts w:ascii="Calibri" w:hAnsi="Calibri"/>
          <w:b/>
          <w:sz w:val="28"/>
          <w:szCs w:val="28"/>
        </w:rPr>
      </w:pPr>
      <w:r>
        <w:rPr>
          <w:rFonts w:ascii="Calibri" w:hAnsi="Calibri"/>
          <w:b/>
          <w:sz w:val="28"/>
          <w:szCs w:val="28"/>
        </w:rPr>
        <w:t>“</w:t>
      </w:r>
      <w:r w:rsidR="006737C9">
        <w:rPr>
          <w:rFonts w:ascii="Calibri" w:hAnsi="Calibri"/>
          <w:b/>
          <w:sz w:val="28"/>
          <w:szCs w:val="28"/>
        </w:rPr>
        <w:t>Aanpak wortelopdruk</w:t>
      </w:r>
      <w:r>
        <w:rPr>
          <w:rFonts w:ascii="Calibri" w:hAnsi="Calibri"/>
          <w:b/>
          <w:sz w:val="28"/>
          <w:szCs w:val="28"/>
        </w:rPr>
        <w:t>”</w:t>
      </w:r>
    </w:p>
    <w:p w14:paraId="4D0F03F2" w14:textId="02387EED" w:rsidR="00E57D7C" w:rsidRPr="00EC5B0F" w:rsidRDefault="00E57D7C" w:rsidP="00E57D7C">
      <w:pPr>
        <w:tabs>
          <w:tab w:val="left" w:pos="1843"/>
        </w:tabs>
        <w:ind w:left="567"/>
        <w:jc w:val="center"/>
        <w:rPr>
          <w:rFonts w:ascii="Calibri" w:hAnsi="Calibri"/>
          <w:b/>
        </w:rPr>
      </w:pPr>
      <w:r>
        <w:rPr>
          <w:rFonts w:ascii="Calibri" w:hAnsi="Calibri"/>
          <w:b/>
        </w:rPr>
        <w:t>m</w:t>
      </w:r>
      <w:r w:rsidRPr="00844E81">
        <w:rPr>
          <w:rFonts w:ascii="Calibri" w:hAnsi="Calibri"/>
          <w:b/>
        </w:rPr>
        <w:t xml:space="preserve">et projectnummer </w:t>
      </w:r>
      <w:r w:rsidR="002E1DED" w:rsidRPr="002E1DED">
        <w:rPr>
          <w:rFonts w:ascii="Calibri" w:hAnsi="Calibri"/>
          <w:b/>
        </w:rPr>
        <w:t>30008971</w:t>
      </w:r>
    </w:p>
    <w:p w14:paraId="2F6BDAAB" w14:textId="77777777" w:rsidR="00E57D7C" w:rsidRPr="002E1DED" w:rsidRDefault="00E57D7C" w:rsidP="003E6EAF">
      <w:pPr>
        <w:jc w:val="center"/>
        <w:rPr>
          <w:rFonts w:ascii="Calibri" w:hAnsi="Calibri"/>
          <w:b/>
        </w:rPr>
      </w:pPr>
    </w:p>
    <w:bookmarkEnd w:id="0"/>
    <w:p w14:paraId="7806A9DA" w14:textId="77777777" w:rsidR="00E65700" w:rsidRDefault="00E65700" w:rsidP="00DC12C5">
      <w:pPr>
        <w:tabs>
          <w:tab w:val="left" w:pos="2552"/>
        </w:tabs>
        <w:suppressAutoHyphens/>
        <w:jc w:val="both"/>
        <w:rPr>
          <w:rFonts w:asciiTheme="minorHAnsi" w:hAnsiTheme="minorHAnsi" w:cstheme="minorHAnsi"/>
          <w:spacing w:val="0"/>
          <w:sz w:val="20"/>
        </w:rPr>
      </w:pPr>
    </w:p>
    <w:p w14:paraId="22C49C25" w14:textId="2CD810BB" w:rsidR="00DC12C5" w:rsidRPr="00C51468" w:rsidRDefault="00DC12C5" w:rsidP="00D13B21">
      <w:pPr>
        <w:tabs>
          <w:tab w:val="left" w:pos="2552"/>
        </w:tabs>
        <w:suppressAutoHyphens/>
        <w:ind w:left="0"/>
        <w:jc w:val="both"/>
        <w:rPr>
          <w:rFonts w:asciiTheme="minorHAnsi" w:hAnsiTheme="minorHAnsi" w:cstheme="minorHAnsi"/>
          <w:spacing w:val="0"/>
          <w:sz w:val="20"/>
        </w:rPr>
      </w:pPr>
      <w:r w:rsidRPr="000C7F8E">
        <w:rPr>
          <w:rFonts w:asciiTheme="minorHAnsi" w:hAnsiTheme="minorHAnsi" w:cstheme="minorHAnsi"/>
          <w:spacing w:val="0"/>
          <w:sz w:val="20"/>
        </w:rPr>
        <w:t xml:space="preserve">Inschrijver/participanten in de </w:t>
      </w:r>
      <w:r>
        <w:rPr>
          <w:rFonts w:asciiTheme="minorHAnsi" w:hAnsiTheme="minorHAnsi" w:cstheme="minorHAnsi"/>
          <w:spacing w:val="0"/>
          <w:sz w:val="20"/>
        </w:rPr>
        <w:t>C</w:t>
      </w:r>
      <w:r w:rsidRPr="000C7F8E">
        <w:rPr>
          <w:rFonts w:asciiTheme="minorHAnsi" w:hAnsiTheme="minorHAnsi" w:cstheme="minorHAnsi"/>
          <w:spacing w:val="0"/>
          <w:sz w:val="20"/>
        </w:rPr>
        <w:t>ombinatie verklaart/verklaren te beschikken over de</w:t>
      </w:r>
      <w:r>
        <w:rPr>
          <w:rFonts w:asciiTheme="minorHAnsi" w:hAnsiTheme="minorHAnsi" w:cstheme="minorHAnsi"/>
          <w:spacing w:val="0"/>
          <w:sz w:val="20"/>
        </w:rPr>
        <w:t xml:space="preserve"> </w:t>
      </w:r>
      <w:r w:rsidRPr="000C7F8E">
        <w:rPr>
          <w:rFonts w:asciiTheme="minorHAnsi" w:hAnsiTheme="minorHAnsi" w:cstheme="minorHAnsi"/>
          <w:spacing w:val="0"/>
          <w:sz w:val="20"/>
        </w:rPr>
        <w:t>gevraagde</w:t>
      </w:r>
      <w:r>
        <w:rPr>
          <w:rFonts w:asciiTheme="minorHAnsi" w:hAnsiTheme="minorHAnsi" w:cstheme="minorHAnsi"/>
          <w:spacing w:val="0"/>
          <w:sz w:val="20"/>
        </w:rPr>
        <w:t xml:space="preserve"> </w:t>
      </w:r>
      <w:r w:rsidRPr="000C7F8E">
        <w:rPr>
          <w:rFonts w:asciiTheme="minorHAnsi" w:hAnsiTheme="minorHAnsi" w:cstheme="minorHAnsi"/>
          <w:spacing w:val="0"/>
          <w:sz w:val="20"/>
        </w:rPr>
        <w:t xml:space="preserve">kerncompetenties, zoals vermeld </w:t>
      </w:r>
      <w:r w:rsidRPr="004B59F0">
        <w:rPr>
          <w:rFonts w:asciiTheme="minorHAnsi" w:hAnsiTheme="minorHAnsi" w:cs="TT14Et00"/>
          <w:spacing w:val="0"/>
          <w:sz w:val="20"/>
          <w:lang w:eastAsia="en-US"/>
        </w:rPr>
        <w:t xml:space="preserve">in paragraaf 4.3.2, lid </w:t>
      </w:r>
      <w:r w:rsidR="00E57D7C">
        <w:rPr>
          <w:rFonts w:asciiTheme="minorHAnsi" w:hAnsiTheme="minorHAnsi" w:cs="TT14Et00"/>
          <w:spacing w:val="0"/>
          <w:sz w:val="20"/>
          <w:lang w:eastAsia="en-US"/>
        </w:rPr>
        <w:t>5</w:t>
      </w:r>
      <w:r w:rsidRPr="004B59F0">
        <w:rPr>
          <w:rFonts w:asciiTheme="minorHAnsi" w:hAnsiTheme="minorHAnsi" w:cs="TT14Et00"/>
          <w:spacing w:val="0"/>
          <w:sz w:val="20"/>
          <w:lang w:eastAsia="en-US"/>
        </w:rPr>
        <w:t xml:space="preserve"> van de Inschrijvingsleidraad</w:t>
      </w:r>
      <w:r w:rsidR="00E57D7C">
        <w:rPr>
          <w:rFonts w:asciiTheme="minorHAnsi" w:hAnsiTheme="minorHAnsi" w:cs="TT14Et00"/>
          <w:spacing w:val="0"/>
          <w:sz w:val="20"/>
          <w:lang w:eastAsia="en-US"/>
        </w:rPr>
        <w:t xml:space="preserve"> </w:t>
      </w:r>
      <w:r w:rsidRPr="000C7F8E">
        <w:rPr>
          <w:rFonts w:asciiTheme="minorHAnsi" w:hAnsiTheme="minorHAnsi" w:cstheme="minorHAnsi"/>
          <w:spacing w:val="0"/>
          <w:sz w:val="20"/>
        </w:rPr>
        <w:t>en hiermee te</w:t>
      </w:r>
      <w:r w:rsidRPr="00C51468">
        <w:rPr>
          <w:rFonts w:asciiTheme="minorHAnsi" w:hAnsiTheme="minorHAnsi" w:cstheme="minorHAnsi"/>
          <w:spacing w:val="0"/>
          <w:sz w:val="20"/>
        </w:rPr>
        <w:t xml:space="preserve"> beschikken over de gevraagde</w:t>
      </w:r>
      <w:r w:rsidRPr="00C51468">
        <w:rPr>
          <w:rFonts w:asciiTheme="minorHAnsi" w:hAnsiTheme="minorHAnsi"/>
          <w:sz w:val="20"/>
        </w:rPr>
        <w:t xml:space="preserve"> deskundigheid, vakkundigheid en ervaring</w:t>
      </w:r>
      <w:r>
        <w:rPr>
          <w:rFonts w:asciiTheme="minorHAnsi" w:hAnsiTheme="minorHAnsi"/>
          <w:sz w:val="20"/>
        </w:rPr>
        <w:t>.</w:t>
      </w:r>
    </w:p>
    <w:p w14:paraId="6BA6FAF3" w14:textId="77777777" w:rsidR="00DC12C5" w:rsidRDefault="00DC12C5" w:rsidP="00DC12C5">
      <w:pPr>
        <w:tabs>
          <w:tab w:val="left" w:pos="2552"/>
        </w:tabs>
        <w:suppressAutoHyphens/>
        <w:jc w:val="both"/>
        <w:rPr>
          <w:rFonts w:asciiTheme="minorHAnsi" w:hAnsiTheme="minorHAnsi" w:cstheme="minorHAnsi"/>
          <w:spacing w:val="0"/>
          <w:sz w:val="20"/>
          <w:highlight w:val="green"/>
        </w:rPr>
      </w:pPr>
    </w:p>
    <w:p w14:paraId="65E45C6E" w14:textId="413E4F41" w:rsidR="00DC12C5" w:rsidRDefault="00DC12C5" w:rsidP="00D13B21">
      <w:pPr>
        <w:tabs>
          <w:tab w:val="left" w:pos="2552"/>
        </w:tabs>
        <w:suppressAutoHyphens/>
        <w:ind w:left="0"/>
        <w:jc w:val="both"/>
        <w:rPr>
          <w:rFonts w:asciiTheme="minorHAnsi" w:hAnsiTheme="minorHAnsi" w:cstheme="minorHAnsi"/>
          <w:spacing w:val="0"/>
          <w:sz w:val="20"/>
        </w:rPr>
      </w:pPr>
      <w:r w:rsidRPr="007A7A60">
        <w:rPr>
          <w:rFonts w:asciiTheme="minorHAnsi" w:hAnsiTheme="minorHAnsi" w:cstheme="minorHAnsi"/>
          <w:spacing w:val="0"/>
          <w:sz w:val="20"/>
        </w:rPr>
        <w:t>Inschrijver/participanten in de</w:t>
      </w:r>
      <w:r w:rsidRPr="005E7913">
        <w:rPr>
          <w:rFonts w:asciiTheme="minorHAnsi" w:hAnsiTheme="minorHAnsi" w:cstheme="minorHAnsi"/>
          <w:spacing w:val="0"/>
          <w:sz w:val="20"/>
        </w:rPr>
        <w:t xml:space="preserve"> </w:t>
      </w:r>
      <w:r>
        <w:rPr>
          <w:rFonts w:asciiTheme="minorHAnsi" w:hAnsiTheme="minorHAnsi" w:cstheme="minorHAnsi"/>
          <w:spacing w:val="0"/>
          <w:sz w:val="20"/>
        </w:rPr>
        <w:t>C</w:t>
      </w:r>
      <w:r w:rsidRPr="005E7913">
        <w:rPr>
          <w:rFonts w:asciiTheme="minorHAnsi" w:hAnsiTheme="minorHAnsi" w:cstheme="minorHAnsi"/>
          <w:spacing w:val="0"/>
          <w:sz w:val="20"/>
        </w:rPr>
        <w:t xml:space="preserve">ombinatie voegt/voegen de in de Inschrijvingsleidraad  gevraagde getekende tevredenheidverklaring bij. </w:t>
      </w:r>
    </w:p>
    <w:p w14:paraId="7EA8C545" w14:textId="77777777" w:rsidR="00E57D7C" w:rsidRDefault="00E57D7C" w:rsidP="00DC12C5">
      <w:pPr>
        <w:tabs>
          <w:tab w:val="left" w:pos="2552"/>
        </w:tabs>
        <w:suppressAutoHyphens/>
        <w:jc w:val="both"/>
        <w:rPr>
          <w:rFonts w:asciiTheme="minorHAnsi" w:hAnsiTheme="minorHAnsi"/>
          <w:sz w:val="20"/>
          <w:u w:val="single"/>
        </w:rPr>
      </w:pPr>
    </w:p>
    <w:p w14:paraId="0F5B5C99" w14:textId="77777777" w:rsidR="00DC12C5" w:rsidRDefault="00DC12C5" w:rsidP="002A1C78">
      <w:pPr>
        <w:rPr>
          <w:rFonts w:asciiTheme="minorHAnsi" w:hAnsiTheme="minorHAnsi"/>
          <w:sz w:val="20"/>
          <w:u w:val="single"/>
        </w:rPr>
      </w:pPr>
    </w:p>
    <w:p w14:paraId="5A0DA91A" w14:textId="77777777" w:rsidR="00DC12C5" w:rsidRDefault="00DC12C5" w:rsidP="002A1C78">
      <w:pPr>
        <w:rPr>
          <w:rFonts w:asciiTheme="minorHAnsi" w:hAnsiTheme="minorHAnsi"/>
          <w:sz w:val="20"/>
        </w:rPr>
      </w:pPr>
    </w:p>
    <w:p w14:paraId="4C64E2A2" w14:textId="5557396A" w:rsidR="002524A5" w:rsidRDefault="002524A5" w:rsidP="00106096">
      <w:pPr>
        <w:rPr>
          <w:rFonts w:asciiTheme="minorHAnsi" w:hAnsiTheme="minorHAnsi"/>
          <w:sz w:val="20"/>
        </w:rPr>
      </w:pPr>
    </w:p>
    <w:p w14:paraId="34E0C2A9" w14:textId="77777777" w:rsidR="002524A5" w:rsidRDefault="002524A5" w:rsidP="002524A5">
      <w:pPr>
        <w:jc w:val="both"/>
        <w:rPr>
          <w:rFonts w:asciiTheme="minorHAnsi" w:hAnsiTheme="minorHAnsi"/>
          <w:sz w:val="20"/>
        </w:rPr>
      </w:pPr>
      <w:bookmarkStart w:id="1" w:name="_Hlk65849879"/>
    </w:p>
    <w:bookmarkEnd w:id="1"/>
    <w:p w14:paraId="2AB024E3" w14:textId="020C9FFF" w:rsidR="002A1C78" w:rsidRDefault="002A1C78">
      <w:pPr>
        <w:spacing w:after="200" w:line="276" w:lineRule="auto"/>
        <w:ind w:left="0"/>
        <w:rPr>
          <w:rFonts w:asciiTheme="minorHAnsi" w:hAnsiTheme="minorHAnsi" w:cstheme="minorHAnsi"/>
          <w:spacing w:val="0"/>
          <w:sz w:val="20"/>
        </w:rPr>
      </w:pPr>
      <w:r>
        <w:rPr>
          <w:rFonts w:asciiTheme="minorHAnsi" w:hAnsiTheme="minorHAnsi" w:cstheme="minorHAnsi"/>
          <w:spacing w:val="0"/>
          <w:sz w:val="20"/>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F916D0" w:rsidRPr="001E56E5" w14:paraId="206C2A4C" w14:textId="77777777" w:rsidTr="00F916D0">
        <w:tc>
          <w:tcPr>
            <w:tcW w:w="3856" w:type="dxa"/>
            <w:shd w:val="clear" w:color="auto" w:fill="D9D9D9" w:themeFill="background1" w:themeFillShade="D9"/>
          </w:tcPr>
          <w:p w14:paraId="7CEB30DE" w14:textId="6247BDA6" w:rsidR="00F916D0" w:rsidRPr="005E1A14" w:rsidRDefault="00F916D0" w:rsidP="00F916D0">
            <w:pPr>
              <w:autoSpaceDE w:val="0"/>
              <w:autoSpaceDN w:val="0"/>
              <w:adjustRightInd w:val="0"/>
              <w:ind w:left="0"/>
              <w:rPr>
                <w:rFonts w:asciiTheme="minorHAnsi" w:hAnsiTheme="minorHAnsi" w:cstheme="minorHAnsi"/>
                <w:b/>
              </w:rPr>
            </w:pPr>
            <w:r w:rsidRPr="005E1A14">
              <w:rPr>
                <w:rFonts w:asciiTheme="minorHAnsi" w:hAnsiTheme="minorHAnsi" w:cstheme="minorHAnsi"/>
                <w:b/>
              </w:rPr>
              <w:lastRenderedPageBreak/>
              <w:t xml:space="preserve">Kenmerken van de organisatie/referentie  waar kerncompetenties </w:t>
            </w:r>
            <w:r w:rsidR="00E57D7C">
              <w:rPr>
                <w:rFonts w:asciiTheme="minorHAnsi" w:hAnsiTheme="minorHAnsi" w:cstheme="minorHAnsi"/>
                <w:b/>
              </w:rPr>
              <w:t>z</w:t>
            </w:r>
            <w:r w:rsidRPr="005E1A14">
              <w:rPr>
                <w:rFonts w:asciiTheme="minorHAnsi" w:hAnsiTheme="minorHAnsi" w:cstheme="minorHAnsi"/>
                <w:b/>
              </w:rPr>
              <w:t>ijn uitgevoerd</w:t>
            </w:r>
          </w:p>
          <w:p w14:paraId="5F08352F" w14:textId="77777777" w:rsidR="00F916D0" w:rsidRPr="001E56E5" w:rsidRDefault="00F916D0" w:rsidP="00B258FE">
            <w:pPr>
              <w:suppressAutoHyphens/>
              <w:ind w:left="0"/>
              <w:jc w:val="both"/>
              <w:rPr>
                <w:rFonts w:asciiTheme="minorHAnsi" w:hAnsiTheme="minorHAnsi" w:cstheme="minorHAnsi"/>
                <w:spacing w:val="0"/>
                <w:sz w:val="20"/>
              </w:rPr>
            </w:pPr>
          </w:p>
        </w:tc>
        <w:tc>
          <w:tcPr>
            <w:tcW w:w="6067" w:type="dxa"/>
            <w:shd w:val="clear" w:color="auto" w:fill="BFBFBF" w:themeFill="background1" w:themeFillShade="BF"/>
          </w:tcPr>
          <w:p w14:paraId="58ED3DE4" w14:textId="6AEAD2C5" w:rsidR="00F916D0" w:rsidRPr="001E56E5" w:rsidRDefault="00F916D0" w:rsidP="00B258FE">
            <w:pPr>
              <w:tabs>
                <w:tab w:val="left" w:pos="2552"/>
              </w:tabs>
              <w:suppressAutoHyphens/>
              <w:ind w:left="0"/>
              <w:jc w:val="both"/>
              <w:rPr>
                <w:rFonts w:asciiTheme="minorHAnsi" w:hAnsiTheme="minorHAnsi" w:cstheme="minorHAnsi"/>
                <w:spacing w:val="0"/>
                <w:sz w:val="20"/>
              </w:rPr>
            </w:pPr>
            <w:r w:rsidRPr="005E1A14">
              <w:rPr>
                <w:rFonts w:asciiTheme="minorHAnsi" w:hAnsiTheme="minorHAnsi" w:cstheme="minorHAnsi"/>
                <w:b/>
              </w:rPr>
              <w:t>Invulvelden</w:t>
            </w:r>
          </w:p>
        </w:tc>
      </w:tr>
      <w:tr w:rsidR="00292B20" w:rsidRPr="001E56E5" w14:paraId="165C0C3F" w14:textId="77777777" w:rsidTr="00FE5A42">
        <w:tc>
          <w:tcPr>
            <w:tcW w:w="3856" w:type="dxa"/>
          </w:tcPr>
          <w:p w14:paraId="7FB03E20" w14:textId="3CB508EB" w:rsidR="00292B20" w:rsidRDefault="00292B20" w:rsidP="00FE5A42">
            <w:pPr>
              <w:suppressAutoHyphens/>
              <w:ind w:left="0"/>
              <w:jc w:val="both"/>
              <w:rPr>
                <w:rFonts w:asciiTheme="minorHAnsi" w:hAnsiTheme="minorHAnsi" w:cstheme="minorHAnsi"/>
                <w:spacing w:val="0"/>
                <w:sz w:val="20"/>
              </w:rPr>
            </w:pPr>
            <w:r>
              <w:rPr>
                <w:rFonts w:asciiTheme="minorHAnsi" w:hAnsiTheme="minorHAnsi" w:cstheme="minorHAnsi"/>
                <w:spacing w:val="0"/>
                <w:sz w:val="20"/>
              </w:rPr>
              <w:t>Naam Inschrijver:</w:t>
            </w:r>
          </w:p>
          <w:p w14:paraId="36565EE7" w14:textId="77777777" w:rsidR="00292B20" w:rsidRPr="001E56E5" w:rsidRDefault="00292B20" w:rsidP="00FE5A42">
            <w:pPr>
              <w:suppressAutoHyphens/>
              <w:ind w:left="0"/>
              <w:jc w:val="both"/>
              <w:rPr>
                <w:rFonts w:asciiTheme="minorHAnsi" w:hAnsiTheme="minorHAnsi" w:cstheme="minorHAnsi"/>
                <w:spacing w:val="0"/>
                <w:sz w:val="20"/>
              </w:rPr>
            </w:pPr>
          </w:p>
        </w:tc>
        <w:tc>
          <w:tcPr>
            <w:tcW w:w="6067" w:type="dxa"/>
          </w:tcPr>
          <w:p w14:paraId="2A839E48" w14:textId="33D3FEC2" w:rsidR="00292B20" w:rsidRPr="001E56E5" w:rsidRDefault="00292B20" w:rsidP="00FE5A42">
            <w:pPr>
              <w:tabs>
                <w:tab w:val="left" w:pos="2552"/>
              </w:tabs>
              <w:suppressAutoHyphens/>
              <w:ind w:left="0"/>
              <w:jc w:val="both"/>
              <w:rPr>
                <w:rFonts w:asciiTheme="minorHAnsi" w:hAnsiTheme="minorHAnsi" w:cstheme="minorHAnsi"/>
                <w:spacing w:val="0"/>
                <w:sz w:val="20"/>
              </w:rPr>
            </w:pPr>
          </w:p>
        </w:tc>
      </w:tr>
      <w:tr w:rsidR="00F916D0" w:rsidRPr="001E56E5" w14:paraId="079F88B4" w14:textId="77777777" w:rsidTr="00B258FE">
        <w:tc>
          <w:tcPr>
            <w:tcW w:w="3856" w:type="dxa"/>
          </w:tcPr>
          <w:p w14:paraId="42DCC901" w14:textId="013E132A" w:rsidR="00F916D0" w:rsidRDefault="00F916D0" w:rsidP="00B258FE">
            <w:pPr>
              <w:suppressAutoHyphens/>
              <w:ind w:left="0"/>
              <w:jc w:val="both"/>
              <w:rPr>
                <w:rFonts w:asciiTheme="minorHAnsi" w:hAnsiTheme="minorHAnsi" w:cstheme="minorHAnsi"/>
                <w:spacing w:val="0"/>
                <w:sz w:val="20"/>
              </w:rPr>
            </w:pPr>
            <w:r>
              <w:rPr>
                <w:rFonts w:asciiTheme="minorHAnsi" w:hAnsiTheme="minorHAnsi" w:cstheme="minorHAnsi"/>
                <w:spacing w:val="0"/>
                <w:sz w:val="20"/>
              </w:rPr>
              <w:t>Naam Referentieopdracht</w:t>
            </w:r>
            <w:r w:rsidR="006F4AA0">
              <w:rPr>
                <w:rFonts w:asciiTheme="minorHAnsi" w:hAnsiTheme="minorHAnsi" w:cstheme="minorHAnsi"/>
                <w:spacing w:val="0"/>
                <w:sz w:val="20"/>
              </w:rPr>
              <w:t xml:space="preserve"> </w:t>
            </w:r>
          </w:p>
          <w:p w14:paraId="2FB00A0F" w14:textId="2B181431" w:rsidR="007234FE" w:rsidRPr="001E56E5" w:rsidRDefault="007234FE" w:rsidP="00B258FE">
            <w:pPr>
              <w:suppressAutoHyphens/>
              <w:ind w:left="0"/>
              <w:jc w:val="both"/>
              <w:rPr>
                <w:rFonts w:asciiTheme="minorHAnsi" w:hAnsiTheme="minorHAnsi" w:cstheme="minorHAnsi"/>
                <w:spacing w:val="0"/>
                <w:sz w:val="20"/>
              </w:rPr>
            </w:pPr>
          </w:p>
        </w:tc>
        <w:tc>
          <w:tcPr>
            <w:tcW w:w="6067" w:type="dxa"/>
          </w:tcPr>
          <w:p w14:paraId="0F7E9ED2" w14:textId="1AE88941" w:rsidR="00F916D0" w:rsidRPr="001E56E5" w:rsidRDefault="00F916D0" w:rsidP="00B258FE">
            <w:pPr>
              <w:tabs>
                <w:tab w:val="left" w:pos="2552"/>
              </w:tabs>
              <w:suppressAutoHyphens/>
              <w:ind w:left="0"/>
              <w:jc w:val="both"/>
              <w:rPr>
                <w:rFonts w:asciiTheme="minorHAnsi" w:hAnsiTheme="minorHAnsi" w:cstheme="minorHAnsi"/>
                <w:spacing w:val="0"/>
                <w:sz w:val="20"/>
              </w:rPr>
            </w:pPr>
          </w:p>
        </w:tc>
      </w:tr>
      <w:tr w:rsidR="00FA371B" w:rsidRPr="001E56E5" w14:paraId="44D76730" w14:textId="77777777" w:rsidTr="00B258FE">
        <w:tc>
          <w:tcPr>
            <w:tcW w:w="3856" w:type="dxa"/>
          </w:tcPr>
          <w:p w14:paraId="64E50F55" w14:textId="2627CF6E" w:rsidR="00C87A3C" w:rsidRPr="001E56E5" w:rsidRDefault="00FA371B" w:rsidP="000A1754">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Naam van de combinant die </w:t>
            </w:r>
            <w:r w:rsidR="001F7833">
              <w:rPr>
                <w:rFonts w:asciiTheme="minorHAnsi" w:hAnsiTheme="minorHAnsi" w:cstheme="minorHAnsi"/>
                <w:spacing w:val="0"/>
                <w:sz w:val="20"/>
              </w:rPr>
              <w:t xml:space="preserve">de opdracht </w:t>
            </w:r>
            <w:r w:rsidRPr="001E56E5">
              <w:rPr>
                <w:rFonts w:asciiTheme="minorHAnsi" w:hAnsiTheme="minorHAnsi" w:cstheme="minorHAnsi"/>
                <w:spacing w:val="0"/>
                <w:sz w:val="20"/>
              </w:rPr>
              <w:t xml:space="preserve">heeft uitgevoerd (in te vullen in geval van een gezamenlijke </w:t>
            </w:r>
            <w:r w:rsidR="00C87A3C">
              <w:rPr>
                <w:rFonts w:asciiTheme="minorHAnsi" w:hAnsiTheme="minorHAnsi" w:cstheme="minorHAnsi"/>
                <w:spacing w:val="0"/>
                <w:sz w:val="20"/>
              </w:rPr>
              <w:t>I</w:t>
            </w:r>
            <w:r w:rsidRPr="001E56E5">
              <w:rPr>
                <w:rFonts w:asciiTheme="minorHAnsi" w:hAnsiTheme="minorHAnsi" w:cstheme="minorHAnsi"/>
                <w:spacing w:val="0"/>
                <w:sz w:val="20"/>
              </w:rPr>
              <w:t>nschrijving):</w:t>
            </w:r>
          </w:p>
        </w:tc>
        <w:tc>
          <w:tcPr>
            <w:tcW w:w="6067" w:type="dxa"/>
          </w:tcPr>
          <w:p w14:paraId="428A0B11" w14:textId="603449F8" w:rsidR="00FA371B" w:rsidRPr="001E56E5" w:rsidRDefault="00FA371B" w:rsidP="00B258FE">
            <w:pPr>
              <w:tabs>
                <w:tab w:val="left" w:pos="2552"/>
              </w:tabs>
              <w:suppressAutoHyphens/>
              <w:ind w:left="0"/>
              <w:jc w:val="both"/>
              <w:rPr>
                <w:rFonts w:asciiTheme="minorHAnsi" w:hAnsiTheme="minorHAnsi" w:cstheme="minorHAnsi"/>
                <w:spacing w:val="0"/>
                <w:sz w:val="20"/>
              </w:rPr>
            </w:pPr>
          </w:p>
        </w:tc>
      </w:tr>
      <w:tr w:rsidR="00FA371B" w:rsidRPr="001E56E5" w14:paraId="3739C33E" w14:textId="77777777" w:rsidTr="00B258FE">
        <w:trPr>
          <w:trHeight w:val="1833"/>
        </w:trPr>
        <w:tc>
          <w:tcPr>
            <w:tcW w:w="3856" w:type="dxa"/>
          </w:tcPr>
          <w:p w14:paraId="2740FDFF" w14:textId="369E0456" w:rsidR="00FA371B" w:rsidRDefault="00FA371B"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w:t>
            </w:r>
            <w:r w:rsidRPr="002E69DA">
              <w:rPr>
                <w:rFonts w:asciiTheme="minorHAnsi" w:hAnsiTheme="minorHAnsi" w:cstheme="minorHAnsi"/>
                <w:spacing w:val="0"/>
                <w:sz w:val="20"/>
              </w:rPr>
              <w:t xml:space="preserve">geschiktheidseis inzake technische </w:t>
            </w:r>
            <w:r w:rsidR="00204B55">
              <w:rPr>
                <w:rFonts w:asciiTheme="minorHAnsi" w:hAnsiTheme="minorHAnsi" w:cstheme="minorHAnsi"/>
                <w:spacing w:val="0"/>
                <w:sz w:val="20"/>
              </w:rPr>
              <w:t xml:space="preserve">bekwaamheid en beroepsbekwaamheid, zoals </w:t>
            </w:r>
            <w:r w:rsidRPr="002E69DA">
              <w:rPr>
                <w:rFonts w:asciiTheme="minorHAnsi" w:hAnsiTheme="minorHAnsi" w:cstheme="minorHAnsi"/>
                <w:spacing w:val="0"/>
                <w:sz w:val="20"/>
              </w:rPr>
              <w:t>gesteld onder</w:t>
            </w:r>
            <w:r w:rsidR="00106096">
              <w:rPr>
                <w:rFonts w:asciiTheme="minorHAnsi" w:hAnsiTheme="minorHAnsi" w:cstheme="minorHAnsi"/>
                <w:spacing w:val="0"/>
                <w:sz w:val="20"/>
              </w:rPr>
              <w:t xml:space="preserve"> paragraaf </w:t>
            </w:r>
            <w:r w:rsidR="00204B55">
              <w:rPr>
                <w:rFonts w:asciiTheme="minorHAnsi" w:hAnsiTheme="minorHAnsi" w:cstheme="minorHAnsi"/>
                <w:spacing w:val="0"/>
                <w:sz w:val="20"/>
              </w:rPr>
              <w:t>4.</w:t>
            </w:r>
            <w:r w:rsidR="00DC12C5">
              <w:rPr>
                <w:rFonts w:asciiTheme="minorHAnsi" w:hAnsiTheme="minorHAnsi" w:cstheme="minorHAnsi"/>
                <w:spacing w:val="0"/>
                <w:sz w:val="20"/>
              </w:rPr>
              <w:t>3</w:t>
            </w:r>
            <w:r w:rsidR="00204B55">
              <w:rPr>
                <w:rFonts w:asciiTheme="minorHAnsi" w:hAnsiTheme="minorHAnsi" w:cstheme="minorHAnsi"/>
                <w:spacing w:val="0"/>
                <w:sz w:val="20"/>
              </w:rPr>
              <w:t xml:space="preserve">.2, </w:t>
            </w:r>
            <w:r w:rsidRPr="002E69DA">
              <w:rPr>
                <w:rFonts w:asciiTheme="minorHAnsi" w:hAnsiTheme="minorHAnsi" w:cstheme="minorHAnsi"/>
                <w:spacing w:val="0"/>
                <w:sz w:val="20"/>
              </w:rPr>
              <w:t xml:space="preserve">lid </w:t>
            </w:r>
            <w:r w:rsidR="00E57D7C">
              <w:rPr>
                <w:rFonts w:asciiTheme="minorHAnsi" w:hAnsiTheme="minorHAnsi" w:cstheme="minorHAnsi"/>
                <w:spacing w:val="0"/>
                <w:sz w:val="20"/>
              </w:rPr>
              <w:t>5</w:t>
            </w:r>
            <w:r w:rsidR="00106096">
              <w:rPr>
                <w:rFonts w:asciiTheme="minorHAnsi" w:hAnsiTheme="minorHAnsi" w:cstheme="minorHAnsi"/>
                <w:spacing w:val="0"/>
                <w:sz w:val="20"/>
              </w:rPr>
              <w:t xml:space="preserve"> van de Inschrijvingsleidraad</w:t>
            </w:r>
            <w:r w:rsidRPr="002E69DA">
              <w:rPr>
                <w:rFonts w:asciiTheme="minorHAnsi" w:hAnsiTheme="minorHAnsi" w:cstheme="minorHAnsi"/>
                <w:spacing w:val="0"/>
                <w:sz w:val="20"/>
              </w:rPr>
              <w:t>:</w:t>
            </w:r>
          </w:p>
          <w:p w14:paraId="35CE4410" w14:textId="688BB461" w:rsidR="00DC12C5" w:rsidRDefault="00DC12C5" w:rsidP="00B258FE">
            <w:pPr>
              <w:suppressAutoHyphens/>
              <w:ind w:left="0"/>
              <w:jc w:val="both"/>
              <w:rPr>
                <w:rFonts w:asciiTheme="minorHAnsi" w:hAnsiTheme="minorHAnsi" w:cstheme="minorHAnsi"/>
                <w:spacing w:val="0"/>
                <w:sz w:val="20"/>
              </w:rPr>
            </w:pPr>
          </w:p>
          <w:p w14:paraId="5293E127" w14:textId="0E316EEF" w:rsidR="00FC319D" w:rsidRDefault="00FC319D" w:rsidP="00B258FE">
            <w:pPr>
              <w:suppressAutoHyphens/>
              <w:ind w:left="0"/>
              <w:jc w:val="both"/>
              <w:rPr>
                <w:rFonts w:asciiTheme="minorHAnsi" w:hAnsiTheme="minorHAnsi" w:cstheme="minorHAnsi"/>
                <w:spacing w:val="0"/>
                <w:sz w:val="20"/>
              </w:rPr>
            </w:pPr>
          </w:p>
          <w:p w14:paraId="52ACEF21" w14:textId="77777777" w:rsidR="00FA371B" w:rsidRPr="001E56E5" w:rsidRDefault="00FA371B" w:rsidP="00E57D7C">
            <w:pPr>
              <w:suppressAutoHyphens/>
              <w:ind w:left="0"/>
              <w:jc w:val="both"/>
              <w:rPr>
                <w:rFonts w:asciiTheme="minorHAnsi" w:hAnsiTheme="minorHAnsi" w:cstheme="minorHAnsi"/>
                <w:spacing w:val="0"/>
                <w:sz w:val="20"/>
              </w:rPr>
            </w:pPr>
          </w:p>
        </w:tc>
        <w:tc>
          <w:tcPr>
            <w:tcW w:w="6067" w:type="dxa"/>
          </w:tcPr>
          <w:p w14:paraId="7FB22094" w14:textId="6C63DB17" w:rsidR="00DC12C5" w:rsidRDefault="00DC12C5" w:rsidP="00DC12C5">
            <w:pPr>
              <w:ind w:left="0"/>
              <w:jc w:val="both"/>
              <w:rPr>
                <w:rFonts w:asciiTheme="minorHAnsi" w:hAnsiTheme="minorHAnsi"/>
                <w:sz w:val="20"/>
              </w:rPr>
            </w:pPr>
            <w:r w:rsidRPr="00DC12C5">
              <w:rPr>
                <w:rFonts w:asciiTheme="minorHAnsi" w:hAnsiTheme="minorHAnsi"/>
                <w:sz w:val="20"/>
              </w:rPr>
              <w:t>Ervaringseis, Kerncompetenties:</w:t>
            </w:r>
          </w:p>
          <w:p w14:paraId="4DD8E755" w14:textId="152F89F7" w:rsidR="00E57D7C" w:rsidRDefault="00E57D7C" w:rsidP="00DC12C5">
            <w:pPr>
              <w:ind w:left="0"/>
              <w:jc w:val="both"/>
              <w:rPr>
                <w:rFonts w:asciiTheme="minorHAnsi" w:hAnsiTheme="minorHAnsi"/>
                <w:sz w:val="20"/>
              </w:rPr>
            </w:pPr>
          </w:p>
          <w:p w14:paraId="4225D7BA" w14:textId="77777777" w:rsidR="00E57D7C" w:rsidRPr="00E57D7C" w:rsidRDefault="00E57D7C" w:rsidP="00E57D7C">
            <w:pPr>
              <w:ind w:left="0"/>
              <w:jc w:val="both"/>
              <w:rPr>
                <w:rFonts w:asciiTheme="minorHAnsi" w:hAnsiTheme="minorHAnsi"/>
                <w:sz w:val="20"/>
              </w:rPr>
            </w:pPr>
            <w:r w:rsidRPr="00E57D7C">
              <w:rPr>
                <w:rFonts w:asciiTheme="minorHAnsi" w:hAnsiTheme="minorHAnsi"/>
                <w:sz w:val="20"/>
              </w:rPr>
              <w:t xml:space="preserve">De Inschrijver moet voldoen aan de ervaringseis. </w:t>
            </w:r>
          </w:p>
          <w:p w14:paraId="6F7A199D" w14:textId="4C3101B7" w:rsidR="009A6897" w:rsidRDefault="00E57D7C" w:rsidP="00DF5D10">
            <w:pPr>
              <w:ind w:left="0"/>
              <w:jc w:val="both"/>
              <w:rPr>
                <w:rFonts w:asciiTheme="minorHAnsi" w:hAnsiTheme="minorHAnsi"/>
                <w:sz w:val="20"/>
              </w:rPr>
            </w:pPr>
            <w:r w:rsidRPr="00E57D7C">
              <w:rPr>
                <w:rFonts w:asciiTheme="minorHAnsi" w:hAnsiTheme="minorHAnsi"/>
                <w:sz w:val="20"/>
              </w:rPr>
              <w:t xml:space="preserve">Die eis is dat hij in de periode van drie (3) jaar voorafgaand aan de datum van Inschrijving werkzaamheden heeft uitgevoerd waarbij capaciteit, kennis en ervaring zijn ingezet met de </w:t>
            </w:r>
            <w:r w:rsidR="00DA7A87">
              <w:rPr>
                <w:rFonts w:asciiTheme="minorHAnsi" w:hAnsiTheme="minorHAnsi"/>
              </w:rPr>
              <w:t>2</w:t>
            </w:r>
            <w:r w:rsidRPr="00E57D7C">
              <w:rPr>
                <w:rFonts w:asciiTheme="minorHAnsi" w:hAnsiTheme="minorHAnsi"/>
                <w:sz w:val="20"/>
              </w:rPr>
              <w:t xml:space="preserve"> </w:t>
            </w:r>
            <w:r w:rsidR="009A6897">
              <w:rPr>
                <w:rFonts w:asciiTheme="minorHAnsi" w:hAnsiTheme="minorHAnsi"/>
                <w:sz w:val="20"/>
              </w:rPr>
              <w:t xml:space="preserve">onderstaande </w:t>
            </w:r>
            <w:r w:rsidRPr="00E57D7C">
              <w:rPr>
                <w:rFonts w:asciiTheme="minorHAnsi" w:hAnsiTheme="minorHAnsi"/>
                <w:sz w:val="20"/>
              </w:rPr>
              <w:t>kerncompetenties die uit de referentie dient te blijken</w:t>
            </w:r>
            <w:r w:rsidR="009B4617">
              <w:rPr>
                <w:rFonts w:asciiTheme="minorHAnsi" w:hAnsiTheme="minorHAnsi"/>
                <w:sz w:val="20"/>
              </w:rPr>
              <w:t>.</w:t>
            </w:r>
          </w:p>
          <w:p w14:paraId="332CE8C3" w14:textId="77777777" w:rsidR="009B4617" w:rsidRDefault="009B4617" w:rsidP="00DF5D10">
            <w:pPr>
              <w:ind w:left="0"/>
              <w:jc w:val="both"/>
              <w:rPr>
                <w:rFonts w:asciiTheme="minorHAnsi" w:hAnsiTheme="minorHAnsi"/>
                <w:sz w:val="20"/>
              </w:rPr>
            </w:pPr>
          </w:p>
          <w:p w14:paraId="5FEBCD9C" w14:textId="09EC8705" w:rsidR="000644AB" w:rsidRPr="0030783C" w:rsidRDefault="000644AB" w:rsidP="000644AB">
            <w:pPr>
              <w:pStyle w:val="paragraph"/>
              <w:spacing w:before="0" w:beforeAutospacing="0" w:after="0" w:afterAutospacing="0"/>
              <w:textAlignment w:val="baseline"/>
              <w:rPr>
                <w:rStyle w:val="eop"/>
                <w:rFonts w:ascii="Segoe UI" w:hAnsi="Segoe UI" w:cs="Segoe UI"/>
                <w:sz w:val="18"/>
                <w:szCs w:val="18"/>
              </w:rPr>
            </w:pPr>
            <w:r w:rsidRPr="00BB0B59">
              <w:rPr>
                <w:rStyle w:val="eop"/>
                <w:rFonts w:ascii="Calibri" w:hAnsi="Calibri" w:cs="Calibri"/>
                <w:sz w:val="20"/>
                <w:szCs w:val="20"/>
              </w:rPr>
              <w:t xml:space="preserve">Inschrijver mag </w:t>
            </w:r>
            <w:r w:rsidRPr="005004F1">
              <w:rPr>
                <w:rStyle w:val="eop"/>
                <w:rFonts w:ascii="Calibri" w:hAnsi="Calibri" w:cs="Calibri"/>
                <w:b/>
                <w:bCs/>
                <w:sz w:val="20"/>
                <w:szCs w:val="20"/>
              </w:rPr>
              <w:t>maximaal 2 referenties</w:t>
            </w:r>
            <w:r w:rsidRPr="00BB0B59">
              <w:rPr>
                <w:rStyle w:val="eop"/>
                <w:rFonts w:ascii="Calibri" w:hAnsi="Calibri" w:cs="Calibri"/>
                <w:sz w:val="20"/>
                <w:szCs w:val="20"/>
              </w:rPr>
              <w:t xml:space="preserve"> indienen</w:t>
            </w:r>
            <w:r>
              <w:rPr>
                <w:rStyle w:val="eop"/>
                <w:rFonts w:ascii="Calibri" w:hAnsi="Calibri" w:cs="Calibri"/>
                <w:sz w:val="20"/>
                <w:szCs w:val="20"/>
              </w:rPr>
              <w:t xml:space="preserve"> </w:t>
            </w:r>
            <w:r w:rsidRPr="00BB0B59">
              <w:rPr>
                <w:rStyle w:val="eop"/>
                <w:rFonts w:ascii="Calibri" w:hAnsi="Calibri" w:cs="Calibri"/>
                <w:sz w:val="20"/>
                <w:szCs w:val="20"/>
              </w:rPr>
              <w:t>om aan te tonen dat hij voldoet aan de ervaringseis.</w:t>
            </w:r>
            <w:r>
              <w:rPr>
                <w:rStyle w:val="eop"/>
                <w:rFonts w:ascii="Calibri" w:hAnsi="Calibri" w:cs="Calibri"/>
                <w:sz w:val="20"/>
                <w:szCs w:val="20"/>
              </w:rPr>
              <w:t xml:space="preserve"> </w:t>
            </w:r>
            <w:r w:rsidRPr="00AF7914">
              <w:rPr>
                <w:rStyle w:val="normaltextrun"/>
                <w:rFonts w:ascii="Calibri" w:hAnsi="Calibri" w:cs="Calibri"/>
                <w:sz w:val="20"/>
                <w:szCs w:val="20"/>
              </w:rPr>
              <w:t>De op te geven referentie</w:t>
            </w:r>
            <w:r w:rsidR="0030783C">
              <w:rPr>
                <w:rStyle w:val="normaltextrun"/>
                <w:rFonts w:ascii="Calibri" w:hAnsi="Calibri" w:cs="Calibri"/>
                <w:sz w:val="20"/>
                <w:szCs w:val="20"/>
              </w:rPr>
              <w:t>(s)</w:t>
            </w:r>
            <w:r w:rsidRPr="00AF7914">
              <w:rPr>
                <w:rStyle w:val="normaltextrun"/>
                <w:rFonts w:ascii="Calibri" w:hAnsi="Calibri" w:cs="Calibri"/>
                <w:sz w:val="20"/>
                <w:szCs w:val="20"/>
              </w:rPr>
              <w:t xml:space="preserve"> met daarin de verrichte werkzaamheden, dien</w:t>
            </w:r>
            <w:r w:rsidR="0030783C">
              <w:rPr>
                <w:rStyle w:val="normaltextrun"/>
                <w:rFonts w:ascii="Calibri" w:hAnsi="Calibri" w:cs="Calibri"/>
                <w:sz w:val="20"/>
                <w:szCs w:val="20"/>
              </w:rPr>
              <w:t>en</w:t>
            </w:r>
            <w:r w:rsidRPr="00AF7914">
              <w:rPr>
                <w:rStyle w:val="normaltextrun"/>
                <w:rFonts w:ascii="Calibri" w:hAnsi="Calibri" w:cs="Calibri"/>
                <w:sz w:val="20"/>
                <w:szCs w:val="20"/>
              </w:rPr>
              <w:t xml:space="preserve"> aan de </w:t>
            </w:r>
            <w:r w:rsidRPr="00AF7914">
              <w:rPr>
                <w:rStyle w:val="normaltextrun"/>
                <w:rFonts w:ascii="Calibri" w:hAnsi="Calibri" w:cs="Calibri"/>
                <w:i/>
                <w:iCs/>
                <w:sz w:val="20"/>
                <w:szCs w:val="20"/>
              </w:rPr>
              <w:t>volgende</w:t>
            </w:r>
            <w:r w:rsidRPr="00AF7914">
              <w:rPr>
                <w:rStyle w:val="normaltextrun"/>
                <w:rFonts w:ascii="Calibri" w:hAnsi="Calibri" w:cs="Calibri"/>
                <w:sz w:val="20"/>
                <w:szCs w:val="20"/>
              </w:rPr>
              <w:t xml:space="preserve"> minimale eisen te voldoen:</w:t>
            </w:r>
            <w:r w:rsidRPr="00AF7914">
              <w:rPr>
                <w:rStyle w:val="eop"/>
                <w:rFonts w:ascii="Calibri" w:hAnsi="Calibri" w:cs="Calibri"/>
                <w:sz w:val="20"/>
                <w:szCs w:val="20"/>
              </w:rPr>
              <w:t> </w:t>
            </w:r>
          </w:p>
          <w:p w14:paraId="134527FB" w14:textId="77777777" w:rsidR="0030783C" w:rsidRDefault="001C293D" w:rsidP="000644AB">
            <w:pPr>
              <w:pStyle w:val="paragraph"/>
              <w:numPr>
                <w:ilvl w:val="0"/>
                <w:numId w:val="14"/>
              </w:numPr>
              <w:spacing w:before="0" w:beforeAutospacing="0" w:after="0" w:afterAutospacing="0"/>
              <w:ind w:firstLine="0"/>
              <w:textAlignment w:val="baseline"/>
              <w:rPr>
                <w:rStyle w:val="normaltextrun"/>
                <w:rFonts w:ascii="Calibri" w:hAnsi="Calibri" w:cs="Calibri"/>
                <w:sz w:val="20"/>
                <w:szCs w:val="20"/>
              </w:rPr>
            </w:pPr>
            <w:r>
              <w:rPr>
                <w:rStyle w:val="normaltextrun"/>
                <w:rFonts w:ascii="Calibri" w:hAnsi="Calibri" w:cs="Calibri"/>
                <w:sz w:val="20"/>
                <w:szCs w:val="20"/>
              </w:rPr>
              <w:t xml:space="preserve">Het betreft </w:t>
            </w:r>
            <w:r w:rsidR="0030783C">
              <w:rPr>
                <w:rStyle w:val="normaltextrun"/>
                <w:rFonts w:ascii="Calibri" w:hAnsi="Calibri" w:cs="Calibri"/>
                <w:sz w:val="20"/>
                <w:szCs w:val="20"/>
              </w:rPr>
              <w:t xml:space="preserve">een </w:t>
            </w:r>
            <w:r>
              <w:rPr>
                <w:rStyle w:val="normaltextrun"/>
                <w:rFonts w:ascii="Calibri" w:hAnsi="Calibri" w:cs="Calibri"/>
                <w:sz w:val="20"/>
                <w:szCs w:val="20"/>
              </w:rPr>
              <w:t xml:space="preserve">opdracht met </w:t>
            </w:r>
            <w:r w:rsidR="0030783C" w:rsidRPr="00BB0B59">
              <w:rPr>
                <w:rStyle w:val="normaltextrun"/>
                <w:rFonts w:ascii="Calibri" w:hAnsi="Calibri" w:cs="Calibri"/>
                <w:sz w:val="20"/>
                <w:szCs w:val="20"/>
              </w:rPr>
              <w:t>een gefactureerd bedrag van</w:t>
            </w:r>
          </w:p>
          <w:p w14:paraId="3359FD3F" w14:textId="60B61D67" w:rsidR="001C293D" w:rsidRDefault="0030783C" w:rsidP="0030783C">
            <w:pPr>
              <w:pStyle w:val="paragraph"/>
              <w:spacing w:before="0" w:beforeAutospacing="0" w:after="0" w:afterAutospacing="0"/>
              <w:textAlignment w:val="baseline"/>
              <w:rPr>
                <w:rStyle w:val="normaltextrun"/>
                <w:rFonts w:ascii="Calibri" w:hAnsi="Calibri" w:cs="Calibri"/>
                <w:sz w:val="20"/>
                <w:szCs w:val="20"/>
              </w:rPr>
            </w:pPr>
            <w:r w:rsidRPr="00BB0B59">
              <w:rPr>
                <w:rStyle w:val="normaltextrun"/>
                <w:rFonts w:ascii="Calibri" w:hAnsi="Calibri" w:cs="Calibri"/>
                <w:sz w:val="20"/>
                <w:szCs w:val="20"/>
              </w:rPr>
              <w:t xml:space="preserve"> </w:t>
            </w:r>
            <w:r>
              <w:rPr>
                <w:rStyle w:val="normaltextrun"/>
                <w:rFonts w:ascii="Calibri" w:hAnsi="Calibri" w:cs="Calibri"/>
                <w:sz w:val="20"/>
                <w:szCs w:val="20"/>
              </w:rPr>
              <w:t xml:space="preserve">               </w:t>
            </w:r>
            <w:r w:rsidRPr="00BB0B59">
              <w:rPr>
                <w:rStyle w:val="normaltextrun"/>
                <w:rFonts w:ascii="Calibri" w:hAnsi="Calibri" w:cs="Calibri"/>
                <w:sz w:val="20"/>
                <w:szCs w:val="20"/>
              </w:rPr>
              <w:t xml:space="preserve">ten minste </w:t>
            </w:r>
            <w:r w:rsidRPr="005004F1">
              <w:rPr>
                <w:rStyle w:val="normaltextrun"/>
                <w:rFonts w:ascii="Calibri" w:hAnsi="Calibri" w:cs="Calibri"/>
                <w:b/>
                <w:bCs/>
                <w:sz w:val="20"/>
                <w:szCs w:val="20"/>
              </w:rPr>
              <w:t>€ 200.000,- excl. BTW</w:t>
            </w:r>
            <w:r w:rsidRPr="00BB0B59">
              <w:rPr>
                <w:rStyle w:val="normaltextrun"/>
                <w:rFonts w:ascii="Calibri" w:hAnsi="Calibri" w:cs="Calibri"/>
                <w:sz w:val="20"/>
                <w:szCs w:val="20"/>
              </w:rPr>
              <w:t xml:space="preserve"> per </w:t>
            </w:r>
            <w:r>
              <w:rPr>
                <w:rStyle w:val="normaltextrun"/>
                <w:rFonts w:ascii="Calibri" w:hAnsi="Calibri" w:cs="Calibri"/>
                <w:sz w:val="20"/>
                <w:szCs w:val="20"/>
              </w:rPr>
              <w:t>j</w:t>
            </w:r>
            <w:r w:rsidRPr="00BB0B59">
              <w:rPr>
                <w:rStyle w:val="normaltextrun"/>
                <w:rFonts w:ascii="Calibri" w:hAnsi="Calibri" w:cs="Calibri"/>
                <w:sz w:val="20"/>
                <w:szCs w:val="20"/>
              </w:rPr>
              <w:t>aar.</w:t>
            </w:r>
          </w:p>
          <w:p w14:paraId="053FFE1F" w14:textId="5B5DAA45" w:rsidR="005004F1" w:rsidRDefault="000644AB" w:rsidP="000644AB">
            <w:pPr>
              <w:pStyle w:val="paragraph"/>
              <w:numPr>
                <w:ilvl w:val="0"/>
                <w:numId w:val="14"/>
              </w:numPr>
              <w:spacing w:before="0" w:beforeAutospacing="0" w:after="0" w:afterAutospacing="0"/>
              <w:ind w:firstLine="0"/>
              <w:textAlignment w:val="baseline"/>
              <w:rPr>
                <w:rStyle w:val="normaltextrun"/>
                <w:rFonts w:ascii="Calibri" w:hAnsi="Calibri" w:cs="Calibri"/>
                <w:sz w:val="20"/>
                <w:szCs w:val="20"/>
              </w:rPr>
            </w:pPr>
            <w:r w:rsidRPr="00AF7914">
              <w:rPr>
                <w:rStyle w:val="normaltextrun"/>
                <w:rFonts w:ascii="Calibri" w:hAnsi="Calibri" w:cs="Calibri"/>
                <w:sz w:val="20"/>
                <w:szCs w:val="20"/>
              </w:rPr>
              <w:t xml:space="preserve">De werkzaamheden zijn geheel afgerond en de eindafrekening </w:t>
            </w:r>
          </w:p>
          <w:p w14:paraId="743BC33E" w14:textId="4DDE0CC6" w:rsidR="000644AB" w:rsidRDefault="005004F1" w:rsidP="005004F1">
            <w:pPr>
              <w:pStyle w:val="paragraph"/>
              <w:spacing w:before="0" w:beforeAutospacing="0" w:after="0" w:afterAutospacing="0"/>
              <w:textAlignment w:val="baseline"/>
              <w:rPr>
                <w:rStyle w:val="eop"/>
                <w:rFonts w:ascii="Calibri" w:hAnsi="Calibri" w:cs="Calibri"/>
                <w:sz w:val="20"/>
                <w:szCs w:val="20"/>
              </w:rPr>
            </w:pPr>
            <w:r>
              <w:rPr>
                <w:rStyle w:val="normaltextrun"/>
                <w:rFonts w:ascii="Calibri" w:hAnsi="Calibri" w:cs="Calibri"/>
                <w:sz w:val="20"/>
                <w:szCs w:val="20"/>
              </w:rPr>
              <w:t xml:space="preserve">                </w:t>
            </w:r>
            <w:r w:rsidR="000644AB" w:rsidRPr="00AF7914">
              <w:rPr>
                <w:rStyle w:val="normaltextrun"/>
                <w:rFonts w:ascii="Calibri" w:hAnsi="Calibri" w:cs="Calibri"/>
                <w:sz w:val="20"/>
                <w:szCs w:val="20"/>
              </w:rPr>
              <w:t>ervan heeft plaatsgevonden.</w:t>
            </w:r>
            <w:r w:rsidR="000644AB" w:rsidRPr="00AF7914">
              <w:rPr>
                <w:rStyle w:val="eop"/>
                <w:rFonts w:ascii="Calibri" w:hAnsi="Calibri" w:cs="Calibri"/>
                <w:sz w:val="20"/>
                <w:szCs w:val="20"/>
              </w:rPr>
              <w:t> </w:t>
            </w:r>
          </w:p>
          <w:p w14:paraId="50574B2F" w14:textId="77777777" w:rsidR="005004F1" w:rsidRDefault="000644AB" w:rsidP="000644AB">
            <w:pPr>
              <w:pStyle w:val="paragraph"/>
              <w:numPr>
                <w:ilvl w:val="0"/>
                <w:numId w:val="14"/>
              </w:numPr>
              <w:spacing w:before="0" w:beforeAutospacing="0" w:after="0" w:afterAutospacing="0"/>
              <w:ind w:firstLine="0"/>
              <w:textAlignment w:val="baseline"/>
              <w:rPr>
                <w:rStyle w:val="normaltextrun"/>
                <w:rFonts w:ascii="Calibri" w:hAnsi="Calibri" w:cs="Calibri"/>
                <w:sz w:val="20"/>
                <w:szCs w:val="20"/>
              </w:rPr>
            </w:pPr>
            <w:r w:rsidRPr="00AF7914">
              <w:rPr>
                <w:rStyle w:val="normaltextrun"/>
                <w:rFonts w:ascii="Calibri" w:hAnsi="Calibri" w:cs="Calibri"/>
                <w:sz w:val="20"/>
                <w:szCs w:val="20"/>
              </w:rPr>
              <w:t xml:space="preserve">Een deelopdracht binnen een raamovereenkomst wordt </w:t>
            </w:r>
          </w:p>
          <w:p w14:paraId="33BE1F1B" w14:textId="05D5EA1E" w:rsidR="000644AB" w:rsidRPr="00AF7914" w:rsidRDefault="005004F1" w:rsidP="005004F1">
            <w:pPr>
              <w:pStyle w:val="paragraph"/>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 xml:space="preserve">                </w:t>
            </w:r>
            <w:r w:rsidR="000644AB" w:rsidRPr="00AF7914">
              <w:rPr>
                <w:rStyle w:val="normaltextrun"/>
                <w:rFonts w:ascii="Calibri" w:hAnsi="Calibri" w:cs="Calibri"/>
                <w:sz w:val="20"/>
                <w:szCs w:val="20"/>
              </w:rPr>
              <w:t>aangemerkt als één werk c.q. opdracht. </w:t>
            </w:r>
            <w:r w:rsidR="000644AB" w:rsidRPr="00AF7914">
              <w:rPr>
                <w:rStyle w:val="eop"/>
                <w:rFonts w:ascii="Calibri" w:hAnsi="Calibri" w:cs="Calibri"/>
                <w:sz w:val="20"/>
                <w:szCs w:val="20"/>
              </w:rPr>
              <w:t> </w:t>
            </w:r>
          </w:p>
          <w:p w14:paraId="1768D971" w14:textId="77777777" w:rsidR="005004F1" w:rsidRDefault="000644AB" w:rsidP="000644AB">
            <w:pPr>
              <w:pStyle w:val="paragraph"/>
              <w:numPr>
                <w:ilvl w:val="0"/>
                <w:numId w:val="14"/>
              </w:numPr>
              <w:spacing w:before="0" w:beforeAutospacing="0" w:after="0" w:afterAutospacing="0"/>
              <w:ind w:firstLine="0"/>
              <w:textAlignment w:val="baseline"/>
              <w:rPr>
                <w:rStyle w:val="normaltextrun"/>
                <w:rFonts w:ascii="Calibri" w:hAnsi="Calibri" w:cs="Calibri"/>
                <w:sz w:val="20"/>
                <w:szCs w:val="20"/>
              </w:rPr>
            </w:pPr>
            <w:r w:rsidRPr="00AF7914">
              <w:rPr>
                <w:rStyle w:val="normaltextrun"/>
                <w:rFonts w:ascii="Calibri" w:hAnsi="Calibri" w:cs="Calibri"/>
                <w:sz w:val="20"/>
                <w:szCs w:val="20"/>
              </w:rPr>
              <w:t xml:space="preserve">De werkzaamheden moeten ten minste voor 50 % hebben </w:t>
            </w:r>
          </w:p>
          <w:p w14:paraId="2DFD8E62" w14:textId="77777777" w:rsidR="005004F1" w:rsidRDefault="005004F1" w:rsidP="005004F1">
            <w:pPr>
              <w:pStyle w:val="paragraph"/>
              <w:spacing w:before="0" w:beforeAutospacing="0" w:after="0" w:afterAutospacing="0"/>
              <w:textAlignment w:val="baseline"/>
              <w:rPr>
                <w:rStyle w:val="normaltextrun"/>
                <w:rFonts w:ascii="Calibri" w:hAnsi="Calibri" w:cs="Calibri"/>
                <w:sz w:val="20"/>
                <w:szCs w:val="20"/>
              </w:rPr>
            </w:pPr>
            <w:r>
              <w:rPr>
                <w:rStyle w:val="normaltextrun"/>
                <w:rFonts w:ascii="Calibri" w:hAnsi="Calibri" w:cs="Calibri"/>
                <w:sz w:val="20"/>
                <w:szCs w:val="20"/>
              </w:rPr>
              <w:t xml:space="preserve">                </w:t>
            </w:r>
            <w:r w:rsidR="000644AB" w:rsidRPr="00AF7914">
              <w:rPr>
                <w:rStyle w:val="normaltextrun"/>
                <w:rFonts w:ascii="Calibri" w:hAnsi="Calibri" w:cs="Calibri"/>
                <w:sz w:val="20"/>
                <w:szCs w:val="20"/>
              </w:rPr>
              <w:t xml:space="preserve">plaatsgevonden in de openbare ruimte op en langs openbare </w:t>
            </w:r>
            <w:r>
              <w:rPr>
                <w:rStyle w:val="normaltextrun"/>
                <w:rFonts w:ascii="Calibri" w:hAnsi="Calibri" w:cs="Calibri"/>
                <w:sz w:val="20"/>
                <w:szCs w:val="20"/>
              </w:rPr>
              <w:t xml:space="preserve"> </w:t>
            </w:r>
          </w:p>
          <w:p w14:paraId="1FBC12C5" w14:textId="45704DA0" w:rsidR="000644AB" w:rsidRPr="00AF7914" w:rsidRDefault="005004F1" w:rsidP="005004F1">
            <w:pPr>
              <w:pStyle w:val="paragraph"/>
              <w:spacing w:before="0" w:beforeAutospacing="0" w:after="0" w:afterAutospacing="0"/>
              <w:textAlignment w:val="baseline"/>
              <w:rPr>
                <w:rFonts w:ascii="Calibri" w:hAnsi="Calibri" w:cs="Calibri"/>
                <w:sz w:val="20"/>
                <w:szCs w:val="20"/>
              </w:rPr>
            </w:pPr>
            <w:r>
              <w:rPr>
                <w:rStyle w:val="normaltextrun"/>
                <w:rFonts w:ascii="Calibri" w:hAnsi="Calibri" w:cs="Calibri"/>
                <w:sz w:val="20"/>
                <w:szCs w:val="20"/>
              </w:rPr>
              <w:t xml:space="preserve">                </w:t>
            </w:r>
            <w:r w:rsidR="000644AB" w:rsidRPr="00AF7914">
              <w:rPr>
                <w:rStyle w:val="normaltextrun"/>
                <w:rFonts w:ascii="Calibri" w:hAnsi="Calibri" w:cs="Calibri"/>
                <w:sz w:val="20"/>
                <w:szCs w:val="20"/>
              </w:rPr>
              <w:t>wegen.</w:t>
            </w:r>
            <w:r w:rsidR="000644AB" w:rsidRPr="00AF7914">
              <w:rPr>
                <w:rStyle w:val="eop"/>
                <w:rFonts w:ascii="Calibri" w:hAnsi="Calibri" w:cs="Calibri"/>
                <w:sz w:val="20"/>
                <w:szCs w:val="20"/>
              </w:rPr>
              <w:t> </w:t>
            </w:r>
          </w:p>
          <w:p w14:paraId="16B4729C" w14:textId="77777777" w:rsidR="000A1754" w:rsidRDefault="000A1754" w:rsidP="00DC12C5">
            <w:pPr>
              <w:ind w:left="0"/>
              <w:jc w:val="both"/>
              <w:rPr>
                <w:rFonts w:asciiTheme="minorHAnsi" w:hAnsiTheme="minorHAnsi" w:cs="Arial"/>
                <w:sz w:val="20"/>
                <w:highlight w:val="cyan"/>
              </w:rPr>
            </w:pPr>
          </w:p>
          <w:p w14:paraId="543196E6" w14:textId="604D75FE" w:rsidR="00215B9A" w:rsidRPr="00DC12C5" w:rsidRDefault="00215B9A" w:rsidP="00DC12C5">
            <w:pPr>
              <w:ind w:left="0"/>
              <w:jc w:val="both"/>
              <w:rPr>
                <w:rFonts w:asciiTheme="minorHAnsi" w:hAnsiTheme="minorHAnsi"/>
                <w:b/>
                <w:bCs/>
                <w:sz w:val="20"/>
              </w:rPr>
            </w:pPr>
            <w:r w:rsidRPr="00124323">
              <w:rPr>
                <w:rFonts w:asciiTheme="minorHAnsi" w:hAnsiTheme="minorHAnsi" w:cs="Arial"/>
                <w:sz w:val="20"/>
                <w:highlight w:val="cyan"/>
              </w:rPr>
              <w:t>(LET OP! VERGEET NIET DE DOOR DE REFERENT OPGESTELDE EN ONDERTEKENDE TEVREDENHEIDSVERKLARING</w:t>
            </w:r>
            <w:r w:rsidR="004D2C2D">
              <w:rPr>
                <w:rFonts w:asciiTheme="minorHAnsi" w:hAnsiTheme="minorHAnsi" w:cs="Arial"/>
                <w:sz w:val="20"/>
                <w:highlight w:val="cyan"/>
              </w:rPr>
              <w:t>(EN)</w:t>
            </w:r>
            <w:r w:rsidRPr="00124323">
              <w:rPr>
                <w:rFonts w:asciiTheme="minorHAnsi" w:hAnsiTheme="minorHAnsi" w:cs="Arial"/>
                <w:sz w:val="20"/>
                <w:highlight w:val="cyan"/>
              </w:rPr>
              <w:t xml:space="preserve"> BIJ TE VOEGEN)</w:t>
            </w:r>
          </w:p>
          <w:p w14:paraId="54A41EAD" w14:textId="77777777" w:rsidR="00FA371B" w:rsidRPr="00C22F46" w:rsidRDefault="00FA371B" w:rsidP="00106096">
            <w:pPr>
              <w:spacing w:line="240" w:lineRule="auto"/>
              <w:ind w:left="0"/>
              <w:rPr>
                <w:rFonts w:asciiTheme="minorHAnsi" w:hAnsiTheme="minorHAnsi" w:cstheme="minorHAnsi"/>
                <w:spacing w:val="0"/>
                <w:sz w:val="20"/>
                <w:highlight w:val="yellow"/>
              </w:rPr>
            </w:pPr>
          </w:p>
        </w:tc>
      </w:tr>
      <w:tr w:rsidR="0069249D" w:rsidRPr="00292B20" w14:paraId="00FBCFE2" w14:textId="77777777" w:rsidTr="00FE5A42">
        <w:tc>
          <w:tcPr>
            <w:tcW w:w="3856" w:type="dxa"/>
          </w:tcPr>
          <w:p w14:paraId="02DA166B" w14:textId="2010990D" w:rsidR="0069249D" w:rsidRPr="00323267" w:rsidRDefault="00595978" w:rsidP="00FE5A42">
            <w:pPr>
              <w:suppressAutoHyphens/>
              <w:ind w:left="0"/>
              <w:jc w:val="both"/>
              <w:rPr>
                <w:rFonts w:asciiTheme="minorHAnsi" w:hAnsiTheme="minorHAnsi" w:cstheme="minorHAnsi"/>
                <w:b/>
                <w:bCs/>
                <w:spacing w:val="0"/>
                <w:sz w:val="20"/>
              </w:rPr>
            </w:pPr>
            <w:r w:rsidRPr="00323267">
              <w:rPr>
                <w:rFonts w:asciiTheme="minorHAnsi" w:hAnsiTheme="minorHAnsi" w:cstheme="minorHAnsi"/>
                <w:b/>
                <w:bCs/>
                <w:spacing w:val="0"/>
                <w:sz w:val="20"/>
              </w:rPr>
              <w:t>Kerncompetentie</w:t>
            </w:r>
            <w:r w:rsidR="009B4617">
              <w:rPr>
                <w:rFonts w:asciiTheme="minorHAnsi" w:hAnsiTheme="minorHAnsi" w:cstheme="minorHAnsi"/>
                <w:b/>
                <w:bCs/>
                <w:spacing w:val="0"/>
                <w:sz w:val="20"/>
              </w:rPr>
              <w:t xml:space="preserve"> </w:t>
            </w:r>
            <w:r w:rsidR="00D72DE0">
              <w:rPr>
                <w:rFonts w:asciiTheme="minorHAnsi" w:hAnsiTheme="minorHAnsi" w:cstheme="minorHAnsi"/>
                <w:b/>
                <w:bCs/>
                <w:spacing w:val="0"/>
                <w:sz w:val="20"/>
              </w:rPr>
              <w:t>A</w:t>
            </w:r>
            <w:r w:rsidR="001E354C" w:rsidRPr="00323267">
              <w:rPr>
                <w:rFonts w:asciiTheme="minorHAnsi" w:hAnsiTheme="minorHAnsi" w:cstheme="minorHAnsi"/>
                <w:b/>
                <w:bCs/>
                <w:spacing w:val="0"/>
                <w:sz w:val="20"/>
              </w:rPr>
              <w:t>:</w:t>
            </w:r>
          </w:p>
          <w:p w14:paraId="03068C19" w14:textId="2E5224F4" w:rsidR="004E2744" w:rsidRPr="005D5600" w:rsidRDefault="00171326" w:rsidP="004E2744">
            <w:pPr>
              <w:pStyle w:val="paragraph"/>
              <w:numPr>
                <w:ilvl w:val="0"/>
                <w:numId w:val="13"/>
              </w:numPr>
              <w:spacing w:before="0" w:beforeAutospacing="0" w:after="0" w:afterAutospacing="0"/>
              <w:ind w:firstLine="0"/>
              <w:textAlignment w:val="baseline"/>
              <w:rPr>
                <w:rStyle w:val="normaltextrun"/>
                <w:rFonts w:ascii="Segoe UI" w:hAnsi="Segoe UI" w:cs="Segoe UI"/>
                <w:sz w:val="18"/>
                <w:szCs w:val="18"/>
              </w:rPr>
            </w:pPr>
            <w:r w:rsidRPr="005D5600">
              <w:rPr>
                <w:rStyle w:val="normaltextrun"/>
                <w:rFonts w:ascii="Calibri" w:hAnsi="Calibri" w:cs="Calibri"/>
                <w:sz w:val="20"/>
                <w:szCs w:val="20"/>
              </w:rPr>
              <w:t>Aantoonbare e</w:t>
            </w:r>
            <w:r w:rsidR="00323267" w:rsidRPr="005D5600">
              <w:rPr>
                <w:rStyle w:val="normaltextrun"/>
                <w:rFonts w:ascii="Calibri" w:hAnsi="Calibri" w:cs="Calibri"/>
                <w:sz w:val="20"/>
                <w:szCs w:val="20"/>
              </w:rPr>
              <w:t>rvaring</w:t>
            </w:r>
            <w:r w:rsidR="00A109D4" w:rsidRPr="005D5600">
              <w:rPr>
                <w:rStyle w:val="normaltextrun"/>
                <w:rFonts w:ascii="Calibri" w:hAnsi="Calibri" w:cs="Calibri"/>
                <w:sz w:val="20"/>
                <w:szCs w:val="20"/>
              </w:rPr>
              <w:t xml:space="preserve"> gedurende de laatste </w:t>
            </w:r>
            <w:r w:rsidR="00FB4C8D" w:rsidRPr="005D5600">
              <w:rPr>
                <w:rStyle w:val="normaltextrun"/>
                <w:rFonts w:ascii="Calibri" w:hAnsi="Calibri" w:cs="Calibri"/>
                <w:sz w:val="20"/>
                <w:szCs w:val="20"/>
              </w:rPr>
              <w:t>3 jaar</w:t>
            </w:r>
            <w:r w:rsidR="00323267" w:rsidRPr="005D5600">
              <w:rPr>
                <w:rStyle w:val="normaltextrun"/>
                <w:rFonts w:ascii="Calibri" w:hAnsi="Calibri" w:cs="Calibri"/>
                <w:sz w:val="20"/>
                <w:szCs w:val="20"/>
              </w:rPr>
              <w:t xml:space="preserve"> met het</w:t>
            </w:r>
            <w:r w:rsidR="00A80237" w:rsidRPr="005D5600">
              <w:rPr>
                <w:rStyle w:val="normaltextrun"/>
                <w:rFonts w:ascii="Calibri" w:hAnsi="Calibri" w:cs="Calibri"/>
                <w:sz w:val="20"/>
                <w:szCs w:val="20"/>
              </w:rPr>
              <w:t xml:space="preserve"> </w:t>
            </w:r>
            <w:r w:rsidR="00084967">
              <w:rPr>
                <w:rStyle w:val="normaltextrun"/>
                <w:rFonts w:ascii="Calibri" w:hAnsi="Calibri" w:cs="Calibri"/>
                <w:sz w:val="20"/>
                <w:szCs w:val="20"/>
              </w:rPr>
              <w:t>i</w:t>
            </w:r>
            <w:r w:rsidR="00323267" w:rsidRPr="005D5600">
              <w:rPr>
                <w:rStyle w:val="normaltextrun"/>
                <w:rFonts w:ascii="Calibri" w:hAnsi="Calibri" w:cs="Calibri"/>
                <w:sz w:val="20"/>
                <w:szCs w:val="20"/>
              </w:rPr>
              <w:t>nventariseren, inrichten en/of vergroten van groeiplaatsen van bomen op basis van Handboek Bomen (of gelijkwaardig)</w:t>
            </w:r>
            <w:r w:rsidR="005D5600">
              <w:rPr>
                <w:rStyle w:val="normaltextrun"/>
                <w:rFonts w:ascii="Calibri" w:hAnsi="Calibri" w:cs="Calibri"/>
                <w:sz w:val="20"/>
                <w:szCs w:val="20"/>
              </w:rPr>
              <w:t>.</w:t>
            </w:r>
          </w:p>
          <w:p w14:paraId="5A6CFB55" w14:textId="77777777" w:rsidR="005D5600" w:rsidRPr="005D5600" w:rsidRDefault="005D5600" w:rsidP="005D5600">
            <w:pPr>
              <w:pStyle w:val="paragraph"/>
              <w:spacing w:before="0" w:beforeAutospacing="0" w:after="0" w:afterAutospacing="0"/>
              <w:textAlignment w:val="baseline"/>
              <w:rPr>
                <w:rFonts w:ascii="Segoe UI" w:hAnsi="Segoe UI" w:cs="Segoe UI"/>
                <w:sz w:val="18"/>
                <w:szCs w:val="18"/>
              </w:rPr>
            </w:pPr>
          </w:p>
          <w:p w14:paraId="3FC28870" w14:textId="0EB38A13" w:rsidR="000A1754" w:rsidRPr="00C87A3C" w:rsidRDefault="00323267" w:rsidP="00911B72">
            <w:pPr>
              <w:pStyle w:val="paragraph"/>
              <w:spacing w:before="0" w:beforeAutospacing="0" w:after="0" w:afterAutospacing="0"/>
              <w:textAlignment w:val="baseline"/>
              <w:rPr>
                <w:rFonts w:asciiTheme="minorHAnsi" w:hAnsiTheme="minorHAnsi" w:cstheme="minorHAnsi"/>
                <w:sz w:val="20"/>
              </w:rPr>
            </w:pPr>
            <w:r>
              <w:rPr>
                <w:rStyle w:val="normaltextrun"/>
                <w:rFonts w:ascii="Calibri" w:hAnsi="Calibri" w:cs="Calibri"/>
                <w:sz w:val="20"/>
                <w:szCs w:val="20"/>
              </w:rPr>
              <w:t>Ja/nee + toelichting</w:t>
            </w:r>
          </w:p>
        </w:tc>
        <w:tc>
          <w:tcPr>
            <w:tcW w:w="6067" w:type="dxa"/>
          </w:tcPr>
          <w:p w14:paraId="24F909DB" w14:textId="77777777" w:rsidR="0069249D" w:rsidRPr="00C87A3C" w:rsidRDefault="0069249D" w:rsidP="00FE5A42">
            <w:pPr>
              <w:suppressAutoHyphens/>
              <w:ind w:left="0"/>
              <w:jc w:val="both"/>
              <w:rPr>
                <w:rFonts w:asciiTheme="minorHAnsi" w:hAnsiTheme="minorHAnsi" w:cstheme="minorHAnsi"/>
                <w:spacing w:val="0"/>
                <w:sz w:val="20"/>
              </w:rPr>
            </w:pPr>
          </w:p>
        </w:tc>
      </w:tr>
      <w:tr w:rsidR="0069249D" w:rsidRPr="00292B20" w14:paraId="53395DAB" w14:textId="77777777" w:rsidTr="00FE5A42">
        <w:tc>
          <w:tcPr>
            <w:tcW w:w="3856" w:type="dxa"/>
          </w:tcPr>
          <w:p w14:paraId="52F68601" w14:textId="37CC50C7" w:rsidR="00323267" w:rsidRPr="00323267" w:rsidRDefault="00323267" w:rsidP="00323267">
            <w:pPr>
              <w:suppressAutoHyphens/>
              <w:ind w:left="0"/>
              <w:jc w:val="both"/>
              <w:rPr>
                <w:rFonts w:asciiTheme="minorHAnsi" w:hAnsiTheme="minorHAnsi" w:cstheme="minorHAnsi"/>
                <w:b/>
                <w:bCs/>
                <w:spacing w:val="0"/>
                <w:sz w:val="20"/>
              </w:rPr>
            </w:pPr>
            <w:r w:rsidRPr="00323267">
              <w:rPr>
                <w:rFonts w:asciiTheme="minorHAnsi" w:hAnsiTheme="minorHAnsi" w:cstheme="minorHAnsi"/>
                <w:b/>
                <w:bCs/>
                <w:spacing w:val="0"/>
                <w:sz w:val="20"/>
              </w:rPr>
              <w:t>Kerncompetentie</w:t>
            </w:r>
            <w:r w:rsidR="009B4617">
              <w:rPr>
                <w:rFonts w:asciiTheme="minorHAnsi" w:hAnsiTheme="minorHAnsi" w:cstheme="minorHAnsi"/>
                <w:b/>
                <w:bCs/>
                <w:spacing w:val="0"/>
                <w:sz w:val="20"/>
              </w:rPr>
              <w:t xml:space="preserve"> </w:t>
            </w:r>
            <w:r w:rsidR="00D72DE0">
              <w:rPr>
                <w:rFonts w:asciiTheme="minorHAnsi" w:hAnsiTheme="minorHAnsi" w:cstheme="minorHAnsi"/>
                <w:b/>
                <w:bCs/>
                <w:spacing w:val="0"/>
                <w:sz w:val="20"/>
              </w:rPr>
              <w:t>B</w:t>
            </w:r>
            <w:r w:rsidRPr="00323267">
              <w:rPr>
                <w:rFonts w:asciiTheme="minorHAnsi" w:hAnsiTheme="minorHAnsi" w:cstheme="minorHAnsi"/>
                <w:b/>
                <w:bCs/>
                <w:spacing w:val="0"/>
                <w:sz w:val="20"/>
              </w:rPr>
              <w:t>:</w:t>
            </w:r>
          </w:p>
          <w:p w14:paraId="179B6905" w14:textId="5A7096F3" w:rsidR="00323267" w:rsidRDefault="00171326" w:rsidP="00323267">
            <w:pPr>
              <w:pStyle w:val="paragraph"/>
              <w:numPr>
                <w:ilvl w:val="0"/>
                <w:numId w:val="13"/>
              </w:numPr>
              <w:spacing w:before="0" w:beforeAutospacing="0" w:after="0" w:afterAutospacing="0"/>
              <w:ind w:firstLine="0"/>
              <w:textAlignment w:val="baseline"/>
              <w:rPr>
                <w:rStyle w:val="eop"/>
                <w:rFonts w:ascii="Calibri" w:hAnsi="Calibri" w:cs="Calibri"/>
                <w:sz w:val="20"/>
                <w:szCs w:val="20"/>
              </w:rPr>
            </w:pPr>
            <w:r>
              <w:rPr>
                <w:rStyle w:val="normaltextrun"/>
                <w:rFonts w:ascii="Calibri" w:hAnsi="Calibri" w:cs="Calibri"/>
                <w:sz w:val="20"/>
                <w:szCs w:val="20"/>
              </w:rPr>
              <w:t>Aantoonbare e</w:t>
            </w:r>
            <w:r w:rsidR="00323267" w:rsidRPr="00323267">
              <w:rPr>
                <w:rStyle w:val="normaltextrun"/>
                <w:rFonts w:ascii="Calibri" w:hAnsi="Calibri" w:cs="Calibri"/>
                <w:sz w:val="20"/>
                <w:szCs w:val="20"/>
              </w:rPr>
              <w:t xml:space="preserve">rvaring </w:t>
            </w:r>
            <w:r w:rsidR="00FB4C8D">
              <w:rPr>
                <w:rStyle w:val="normaltextrun"/>
                <w:rFonts w:ascii="Calibri" w:hAnsi="Calibri" w:cs="Calibri"/>
                <w:sz w:val="20"/>
                <w:szCs w:val="20"/>
              </w:rPr>
              <w:t>gedurende de laatste 3 jaar</w:t>
            </w:r>
            <w:r w:rsidR="00FB4C8D" w:rsidRPr="00323267">
              <w:rPr>
                <w:rStyle w:val="normaltextrun"/>
                <w:rFonts w:ascii="Calibri" w:hAnsi="Calibri" w:cs="Calibri"/>
                <w:sz w:val="20"/>
                <w:szCs w:val="20"/>
              </w:rPr>
              <w:t xml:space="preserve"> </w:t>
            </w:r>
            <w:r w:rsidR="00323267" w:rsidRPr="00323267">
              <w:rPr>
                <w:rStyle w:val="normaltextrun"/>
                <w:rFonts w:ascii="Calibri" w:hAnsi="Calibri" w:cs="Calibri"/>
                <w:sz w:val="20"/>
                <w:szCs w:val="20"/>
              </w:rPr>
              <w:t>met het</w:t>
            </w:r>
            <w:r w:rsidR="007A347C">
              <w:rPr>
                <w:rStyle w:val="normaltextrun"/>
                <w:rFonts w:ascii="Calibri" w:hAnsi="Calibri" w:cs="Calibri"/>
                <w:sz w:val="20"/>
                <w:szCs w:val="20"/>
              </w:rPr>
              <w:t xml:space="preserve"> </w:t>
            </w:r>
            <w:r w:rsidR="00323267" w:rsidRPr="00323267">
              <w:rPr>
                <w:rStyle w:val="normaltextrun"/>
                <w:rFonts w:ascii="Calibri" w:hAnsi="Calibri" w:cs="Calibri"/>
                <w:sz w:val="20"/>
                <w:szCs w:val="20"/>
              </w:rPr>
              <w:t>uitvoeren van opdrachten in vergelijkbare         binnenstedelijke omgevingen. Hier dient aangetoond te  worden dat Inschrijver weet hoe te handelen met binnenstedelijk gebied. Hier gaat het om ervaring met             afzettingen en wegen met een hoge verkeersdruk.</w:t>
            </w:r>
            <w:r w:rsidR="00323267" w:rsidRPr="00323267">
              <w:rPr>
                <w:rStyle w:val="eop"/>
                <w:rFonts w:ascii="Calibri" w:hAnsi="Calibri" w:cs="Calibri"/>
                <w:sz w:val="20"/>
                <w:szCs w:val="20"/>
              </w:rPr>
              <w:t> </w:t>
            </w:r>
          </w:p>
          <w:p w14:paraId="1C7D8655" w14:textId="77777777" w:rsidR="00323267" w:rsidRPr="00323267" w:rsidRDefault="00323267" w:rsidP="00323267">
            <w:pPr>
              <w:pStyle w:val="paragraph"/>
              <w:spacing w:before="0" w:beforeAutospacing="0" w:after="0" w:afterAutospacing="0"/>
              <w:textAlignment w:val="baseline"/>
              <w:rPr>
                <w:rFonts w:ascii="Calibri" w:hAnsi="Calibri" w:cs="Calibri"/>
                <w:sz w:val="20"/>
                <w:szCs w:val="20"/>
              </w:rPr>
            </w:pPr>
          </w:p>
          <w:p w14:paraId="65427BFF" w14:textId="77777777" w:rsidR="00323267" w:rsidRPr="00323267" w:rsidRDefault="00323267" w:rsidP="00323267">
            <w:pPr>
              <w:pStyle w:val="paragraph"/>
              <w:spacing w:before="0" w:beforeAutospacing="0" w:after="0" w:afterAutospacing="0"/>
              <w:textAlignment w:val="baseline"/>
              <w:rPr>
                <w:rStyle w:val="normaltextrun"/>
                <w:rFonts w:ascii="Calibri" w:hAnsi="Calibri" w:cs="Calibri"/>
                <w:sz w:val="20"/>
                <w:szCs w:val="20"/>
              </w:rPr>
            </w:pPr>
            <w:r>
              <w:rPr>
                <w:rStyle w:val="normaltextrun"/>
                <w:rFonts w:ascii="Calibri" w:hAnsi="Calibri" w:cs="Calibri"/>
                <w:sz w:val="20"/>
                <w:szCs w:val="20"/>
              </w:rPr>
              <w:t>Ja/nee + toelichting</w:t>
            </w:r>
          </w:p>
          <w:p w14:paraId="4605C89D" w14:textId="77777777" w:rsidR="00323267" w:rsidRPr="00C87A3C" w:rsidRDefault="00323267" w:rsidP="00FE5A42">
            <w:pPr>
              <w:suppressAutoHyphens/>
              <w:ind w:left="0"/>
              <w:jc w:val="both"/>
              <w:rPr>
                <w:rFonts w:asciiTheme="minorHAnsi" w:hAnsiTheme="minorHAnsi" w:cstheme="minorHAnsi"/>
                <w:spacing w:val="0"/>
                <w:sz w:val="20"/>
              </w:rPr>
            </w:pPr>
          </w:p>
        </w:tc>
        <w:tc>
          <w:tcPr>
            <w:tcW w:w="6067" w:type="dxa"/>
          </w:tcPr>
          <w:p w14:paraId="66EDFE15" w14:textId="77777777" w:rsidR="0069249D" w:rsidRPr="00C87A3C" w:rsidRDefault="0069249D" w:rsidP="00FE5A42">
            <w:pPr>
              <w:suppressAutoHyphens/>
              <w:ind w:left="0"/>
              <w:jc w:val="both"/>
              <w:rPr>
                <w:rFonts w:asciiTheme="minorHAnsi" w:hAnsiTheme="minorHAnsi" w:cstheme="minorHAnsi"/>
                <w:spacing w:val="0"/>
                <w:sz w:val="20"/>
              </w:rPr>
            </w:pPr>
          </w:p>
        </w:tc>
      </w:tr>
      <w:tr w:rsidR="00292B20" w:rsidRPr="00292B20" w14:paraId="7A496F82" w14:textId="77777777" w:rsidTr="00FE5A42">
        <w:tc>
          <w:tcPr>
            <w:tcW w:w="3856" w:type="dxa"/>
          </w:tcPr>
          <w:p w14:paraId="405B59B5" w14:textId="77777777" w:rsidR="00292B20" w:rsidRDefault="00292B20" w:rsidP="00FE5A42">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lastRenderedPageBreak/>
              <w:t>Is het referentieproject uitgevoerd in Combinatie?</w:t>
            </w:r>
          </w:p>
          <w:p w14:paraId="2F7A93B9" w14:textId="538C1701" w:rsidR="00C87A3C" w:rsidRPr="00C87A3C" w:rsidRDefault="00C87A3C" w:rsidP="00FE5A42">
            <w:pPr>
              <w:suppressAutoHyphens/>
              <w:ind w:left="0"/>
              <w:jc w:val="both"/>
              <w:rPr>
                <w:rFonts w:asciiTheme="minorHAnsi" w:hAnsiTheme="minorHAnsi" w:cstheme="minorHAnsi"/>
                <w:spacing w:val="0"/>
                <w:sz w:val="20"/>
              </w:rPr>
            </w:pPr>
          </w:p>
        </w:tc>
        <w:tc>
          <w:tcPr>
            <w:tcW w:w="6067" w:type="dxa"/>
          </w:tcPr>
          <w:p w14:paraId="0C81F51B" w14:textId="77777777" w:rsidR="00292B20" w:rsidRPr="00C87A3C" w:rsidRDefault="00292B20" w:rsidP="00FE5A42">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Ja / Nee</w:t>
            </w:r>
          </w:p>
          <w:p w14:paraId="70A4B890" w14:textId="77777777" w:rsidR="00292B20" w:rsidRPr="00C87A3C" w:rsidRDefault="00292B20" w:rsidP="00FE5A42">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highlight w:val="green"/>
              </w:rPr>
              <w:t>[doorhalen wat niet van toepassing is]</w:t>
            </w:r>
          </w:p>
        </w:tc>
      </w:tr>
      <w:tr w:rsidR="00292B20" w:rsidRPr="001E56E5" w14:paraId="433DC7F7" w14:textId="77777777" w:rsidTr="00FE5A42">
        <w:tc>
          <w:tcPr>
            <w:tcW w:w="9923" w:type="dxa"/>
            <w:gridSpan w:val="2"/>
          </w:tcPr>
          <w:p w14:paraId="45A2BF30" w14:textId="4720D116" w:rsidR="00292B20" w:rsidRDefault="00292B20" w:rsidP="00FE5A42">
            <w:pPr>
              <w:suppressAutoHyphens/>
              <w:ind w:left="0"/>
              <w:jc w:val="both"/>
              <w:rPr>
                <w:rFonts w:asciiTheme="minorHAnsi" w:hAnsiTheme="minorHAnsi" w:cstheme="minorHAnsi"/>
                <w:b/>
                <w:bCs/>
                <w:spacing w:val="0"/>
                <w:sz w:val="20"/>
              </w:rPr>
            </w:pPr>
            <w:r w:rsidRPr="00C87A3C">
              <w:rPr>
                <w:rFonts w:asciiTheme="minorHAnsi" w:hAnsiTheme="minorHAnsi" w:cstheme="minorHAnsi"/>
                <w:b/>
                <w:bCs/>
                <w:spacing w:val="0"/>
                <w:sz w:val="20"/>
              </w:rPr>
              <w:t xml:space="preserve">Indien </w:t>
            </w:r>
            <w:r w:rsidR="001F7833">
              <w:rPr>
                <w:rFonts w:asciiTheme="minorHAnsi" w:hAnsiTheme="minorHAnsi" w:cstheme="minorHAnsi"/>
                <w:b/>
                <w:bCs/>
                <w:spacing w:val="0"/>
                <w:sz w:val="20"/>
              </w:rPr>
              <w:t>de opdracht</w:t>
            </w:r>
            <w:r w:rsidRPr="00C87A3C">
              <w:rPr>
                <w:rFonts w:asciiTheme="minorHAnsi" w:hAnsiTheme="minorHAnsi" w:cstheme="minorHAnsi"/>
                <w:b/>
                <w:bCs/>
                <w:spacing w:val="0"/>
                <w:sz w:val="20"/>
              </w:rPr>
              <w:t xml:space="preserve"> is uitgevoerd in Combinatie:</w:t>
            </w:r>
          </w:p>
          <w:p w14:paraId="5082C148" w14:textId="0B8D4528" w:rsidR="00C87A3C" w:rsidRPr="00C87A3C" w:rsidRDefault="00C87A3C" w:rsidP="00FE5A42">
            <w:pPr>
              <w:suppressAutoHyphens/>
              <w:ind w:left="0"/>
              <w:jc w:val="both"/>
              <w:rPr>
                <w:rFonts w:asciiTheme="minorHAnsi" w:hAnsiTheme="minorHAnsi" w:cstheme="minorHAnsi"/>
                <w:spacing w:val="0"/>
                <w:sz w:val="20"/>
              </w:rPr>
            </w:pPr>
          </w:p>
        </w:tc>
      </w:tr>
      <w:tr w:rsidR="00292B20" w:rsidRPr="00292B20" w14:paraId="12ECB270" w14:textId="77777777" w:rsidTr="00FE5A42">
        <w:tc>
          <w:tcPr>
            <w:tcW w:w="3856" w:type="dxa"/>
          </w:tcPr>
          <w:p w14:paraId="3D0F0B05"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De namen van de overige combinanten in de Combinatie:</w:t>
            </w:r>
          </w:p>
          <w:p w14:paraId="360FB608" w14:textId="0F8D5BFF"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5BB6E7EF" w14:textId="1C152EBA"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2F34F22F" w14:textId="77777777" w:rsidTr="00FE5A42">
        <w:tc>
          <w:tcPr>
            <w:tcW w:w="3856" w:type="dxa"/>
          </w:tcPr>
          <w:p w14:paraId="35E06983"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De juridische participatieverhouding:</w:t>
            </w:r>
          </w:p>
          <w:p w14:paraId="1D863AC5" w14:textId="0526A04D"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4F4F45C8" w14:textId="73AE5388"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1C8F06B5" w14:textId="77777777" w:rsidTr="00FE5A42">
        <w:tc>
          <w:tcPr>
            <w:tcW w:w="3856" w:type="dxa"/>
          </w:tcPr>
          <w:p w14:paraId="1A116B91"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Percentage aandeel van iedere combinant in de Combinatie:</w:t>
            </w:r>
          </w:p>
          <w:p w14:paraId="1D3BB777" w14:textId="7D3CA1A0"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100B4CD3" w14:textId="01C790EE"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5D87EFAB" w14:textId="77777777" w:rsidTr="00FE5A42">
        <w:tc>
          <w:tcPr>
            <w:tcW w:w="3856" w:type="dxa"/>
          </w:tcPr>
          <w:p w14:paraId="3D2710BC"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Welke onderdelen van de opdracht daadwerkelijk door de betreffende combinant zijn uitgevoerd:</w:t>
            </w:r>
          </w:p>
          <w:p w14:paraId="36010F3E" w14:textId="295857A5"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19FB6CC1" w14:textId="600FAC23"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7DFFA44F" w14:textId="77777777" w:rsidTr="00FE5A42">
        <w:tc>
          <w:tcPr>
            <w:tcW w:w="3856" w:type="dxa"/>
          </w:tcPr>
          <w:p w14:paraId="5A0E11BF" w14:textId="4FD68405"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Doet Inschrijver voor het referentieproject een beroep op een Derde?</w:t>
            </w:r>
          </w:p>
          <w:p w14:paraId="52379960" w14:textId="1EB9D431"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3A03DA1B" w14:textId="77777777" w:rsidR="00292B20" w:rsidRPr="00C87A3C"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Ja / Nee</w:t>
            </w:r>
          </w:p>
          <w:p w14:paraId="40D31CAB" w14:textId="77777777" w:rsidR="00292B20" w:rsidRPr="00C87A3C"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highlight w:val="green"/>
              </w:rPr>
              <w:t>[doorhalen wat niet van toepassing is]</w:t>
            </w:r>
          </w:p>
        </w:tc>
      </w:tr>
      <w:tr w:rsidR="00C87A3C" w:rsidRPr="001E56E5" w14:paraId="3B8C82AF" w14:textId="77777777" w:rsidTr="00FE5A42">
        <w:tc>
          <w:tcPr>
            <w:tcW w:w="9923" w:type="dxa"/>
            <w:gridSpan w:val="2"/>
          </w:tcPr>
          <w:p w14:paraId="6C329D02" w14:textId="77777777" w:rsidR="00C87A3C" w:rsidRDefault="00C87A3C" w:rsidP="00FE5A42">
            <w:pPr>
              <w:suppressAutoHyphens/>
              <w:ind w:left="0"/>
              <w:jc w:val="both"/>
              <w:rPr>
                <w:rFonts w:asciiTheme="minorHAnsi" w:hAnsiTheme="minorHAnsi" w:cstheme="minorHAnsi"/>
                <w:b/>
                <w:bCs/>
                <w:spacing w:val="0"/>
                <w:sz w:val="20"/>
              </w:rPr>
            </w:pPr>
            <w:r w:rsidRPr="00CC232D">
              <w:rPr>
                <w:rFonts w:asciiTheme="minorHAnsi" w:hAnsiTheme="minorHAnsi" w:cstheme="minorHAnsi"/>
                <w:b/>
                <w:bCs/>
                <w:spacing w:val="0"/>
                <w:sz w:val="20"/>
              </w:rPr>
              <w:t>Indien een beroep wordt gedaan op een Derde:</w:t>
            </w:r>
          </w:p>
          <w:p w14:paraId="45467893" w14:textId="68CBC432" w:rsidR="00C87A3C" w:rsidRPr="00CC232D" w:rsidRDefault="00C87A3C" w:rsidP="00FE5A42">
            <w:pPr>
              <w:suppressAutoHyphens/>
              <w:ind w:left="0"/>
              <w:jc w:val="both"/>
              <w:rPr>
                <w:rFonts w:asciiTheme="minorHAnsi" w:hAnsiTheme="minorHAnsi" w:cstheme="minorHAnsi"/>
                <w:spacing w:val="0"/>
                <w:sz w:val="20"/>
              </w:rPr>
            </w:pPr>
          </w:p>
        </w:tc>
      </w:tr>
      <w:tr w:rsidR="00C87A3C" w:rsidRPr="00292B20" w14:paraId="344D835C" w14:textId="77777777" w:rsidTr="00FE5A42">
        <w:tc>
          <w:tcPr>
            <w:tcW w:w="3856" w:type="dxa"/>
          </w:tcPr>
          <w:p w14:paraId="5D101BEA" w14:textId="77777777" w:rsidR="00C87A3C" w:rsidRDefault="00C87A3C" w:rsidP="00FE5A42">
            <w:pPr>
              <w:suppressAutoHyphens/>
              <w:ind w:left="0"/>
              <w:jc w:val="both"/>
              <w:rPr>
                <w:rFonts w:asciiTheme="minorHAnsi" w:hAnsiTheme="minorHAnsi" w:cstheme="minorHAnsi"/>
                <w:spacing w:val="0"/>
                <w:sz w:val="20"/>
              </w:rPr>
            </w:pPr>
            <w:r w:rsidRPr="00CC232D">
              <w:rPr>
                <w:rFonts w:asciiTheme="minorHAnsi" w:hAnsiTheme="minorHAnsi" w:cstheme="minorHAnsi"/>
                <w:spacing w:val="0"/>
                <w:sz w:val="20"/>
              </w:rPr>
              <w:t>Naam, adres, en vestigingsplaats van die Derde:</w:t>
            </w:r>
          </w:p>
          <w:p w14:paraId="187E40E7" w14:textId="6CBE56AD" w:rsidR="00C87A3C" w:rsidRPr="00CC232D" w:rsidRDefault="00C87A3C" w:rsidP="00FE5A42">
            <w:pPr>
              <w:suppressAutoHyphens/>
              <w:ind w:left="0"/>
              <w:jc w:val="both"/>
              <w:rPr>
                <w:rFonts w:asciiTheme="minorHAnsi" w:hAnsiTheme="minorHAnsi" w:cstheme="minorHAnsi"/>
                <w:spacing w:val="0"/>
                <w:sz w:val="20"/>
              </w:rPr>
            </w:pPr>
          </w:p>
        </w:tc>
        <w:tc>
          <w:tcPr>
            <w:tcW w:w="6067" w:type="dxa"/>
          </w:tcPr>
          <w:p w14:paraId="3E8CA2C7" w14:textId="77777777" w:rsidR="00C87A3C" w:rsidRPr="00292B20" w:rsidRDefault="00C87A3C" w:rsidP="00FE5A42">
            <w:pPr>
              <w:suppressAutoHyphens/>
              <w:ind w:left="0"/>
              <w:jc w:val="both"/>
              <w:rPr>
                <w:rFonts w:asciiTheme="minorHAnsi" w:hAnsiTheme="minorHAnsi" w:cstheme="minorHAnsi"/>
                <w:color w:val="FF0000"/>
                <w:spacing w:val="0"/>
                <w:sz w:val="20"/>
              </w:rPr>
            </w:pPr>
          </w:p>
        </w:tc>
      </w:tr>
      <w:tr w:rsidR="00292B20" w:rsidRPr="001E56E5" w14:paraId="0EC79B07" w14:textId="77777777" w:rsidTr="00FE5A42">
        <w:tc>
          <w:tcPr>
            <w:tcW w:w="9923" w:type="dxa"/>
            <w:gridSpan w:val="2"/>
          </w:tcPr>
          <w:p w14:paraId="3375450A" w14:textId="77777777" w:rsidR="00292B20" w:rsidRDefault="00C87A3C" w:rsidP="00FE5A42">
            <w:pPr>
              <w:suppressAutoHyphens/>
              <w:ind w:left="0"/>
              <w:jc w:val="both"/>
              <w:rPr>
                <w:rFonts w:asciiTheme="minorHAnsi" w:hAnsiTheme="minorHAnsi" w:cstheme="minorHAnsi"/>
                <w:b/>
                <w:bCs/>
                <w:spacing w:val="0"/>
                <w:sz w:val="20"/>
              </w:rPr>
            </w:pPr>
            <w:r>
              <w:rPr>
                <w:rFonts w:asciiTheme="minorHAnsi" w:hAnsiTheme="minorHAnsi" w:cstheme="minorHAnsi"/>
                <w:b/>
                <w:bCs/>
                <w:spacing w:val="0"/>
                <w:sz w:val="20"/>
              </w:rPr>
              <w:t>Algemene kenmerken van het referentieproject:</w:t>
            </w:r>
          </w:p>
          <w:p w14:paraId="114492FC" w14:textId="4E0BBD98" w:rsidR="00C87A3C" w:rsidRPr="00CC232D" w:rsidRDefault="00C87A3C" w:rsidP="00FE5A42">
            <w:pPr>
              <w:suppressAutoHyphens/>
              <w:ind w:left="0"/>
              <w:jc w:val="both"/>
              <w:rPr>
                <w:rFonts w:asciiTheme="minorHAnsi" w:hAnsiTheme="minorHAnsi" w:cstheme="minorHAnsi"/>
                <w:spacing w:val="0"/>
                <w:sz w:val="20"/>
              </w:rPr>
            </w:pPr>
          </w:p>
        </w:tc>
      </w:tr>
      <w:tr w:rsidR="00292B20" w:rsidRPr="00292B20" w14:paraId="5F9A41CD" w14:textId="77777777" w:rsidTr="00FE5A42">
        <w:tc>
          <w:tcPr>
            <w:tcW w:w="3856" w:type="dxa"/>
          </w:tcPr>
          <w:p w14:paraId="045C0EFB" w14:textId="77777777" w:rsidR="00292B20" w:rsidRDefault="00C87A3C"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Aanduiding referentieproject:</w:t>
            </w:r>
          </w:p>
          <w:p w14:paraId="040747B4" w14:textId="34E65BC9" w:rsidR="00C87A3C" w:rsidRPr="00CC232D" w:rsidRDefault="00C87A3C" w:rsidP="00292B20">
            <w:pPr>
              <w:suppressAutoHyphens/>
              <w:ind w:left="0"/>
              <w:jc w:val="both"/>
              <w:rPr>
                <w:rFonts w:asciiTheme="minorHAnsi" w:hAnsiTheme="minorHAnsi" w:cstheme="minorHAnsi"/>
                <w:spacing w:val="0"/>
                <w:sz w:val="20"/>
              </w:rPr>
            </w:pPr>
          </w:p>
        </w:tc>
        <w:tc>
          <w:tcPr>
            <w:tcW w:w="6067" w:type="dxa"/>
          </w:tcPr>
          <w:p w14:paraId="265680DC" w14:textId="4776BE39" w:rsidR="00292B20" w:rsidRPr="00292B20" w:rsidRDefault="00292B20" w:rsidP="00292B20">
            <w:pPr>
              <w:suppressAutoHyphens/>
              <w:ind w:left="0"/>
              <w:jc w:val="both"/>
              <w:rPr>
                <w:rFonts w:asciiTheme="minorHAnsi" w:hAnsiTheme="minorHAnsi" w:cstheme="minorHAnsi"/>
                <w:color w:val="FF0000"/>
                <w:spacing w:val="0"/>
                <w:sz w:val="20"/>
              </w:rPr>
            </w:pPr>
          </w:p>
        </w:tc>
      </w:tr>
      <w:tr w:rsidR="00C87A3C" w:rsidRPr="001E56E5" w14:paraId="0FB835A9" w14:textId="77777777" w:rsidTr="00B258FE">
        <w:tc>
          <w:tcPr>
            <w:tcW w:w="3856" w:type="dxa"/>
          </w:tcPr>
          <w:p w14:paraId="49297039" w14:textId="77777777" w:rsidR="00C87A3C" w:rsidRDefault="00C87A3C"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Plaats van uitvoering van het referentieproject:</w:t>
            </w:r>
          </w:p>
          <w:p w14:paraId="232D3F36" w14:textId="5AB7684E" w:rsidR="00C87A3C" w:rsidRPr="00125098" w:rsidRDefault="00C87A3C" w:rsidP="00292B20">
            <w:pPr>
              <w:suppressAutoHyphens/>
              <w:ind w:left="0"/>
              <w:jc w:val="both"/>
              <w:rPr>
                <w:rFonts w:asciiTheme="minorHAnsi" w:hAnsiTheme="minorHAnsi" w:cstheme="minorHAnsi"/>
                <w:spacing w:val="0"/>
                <w:sz w:val="20"/>
              </w:rPr>
            </w:pPr>
          </w:p>
        </w:tc>
        <w:tc>
          <w:tcPr>
            <w:tcW w:w="6067" w:type="dxa"/>
          </w:tcPr>
          <w:p w14:paraId="19DEB451" w14:textId="77777777" w:rsidR="00C87A3C" w:rsidRPr="001E56E5" w:rsidRDefault="00C87A3C" w:rsidP="00292B20">
            <w:pPr>
              <w:suppressAutoHyphens/>
              <w:ind w:left="0"/>
              <w:jc w:val="both"/>
              <w:rPr>
                <w:rFonts w:asciiTheme="minorHAnsi" w:hAnsiTheme="minorHAnsi" w:cstheme="minorHAnsi"/>
                <w:spacing w:val="0"/>
                <w:sz w:val="20"/>
              </w:rPr>
            </w:pPr>
          </w:p>
        </w:tc>
      </w:tr>
      <w:tr w:rsidR="00292B20" w:rsidRPr="001E56E5" w14:paraId="24025474" w14:textId="77777777" w:rsidTr="00B258FE">
        <w:tc>
          <w:tcPr>
            <w:tcW w:w="3856" w:type="dxa"/>
          </w:tcPr>
          <w:p w14:paraId="35D0295D" w14:textId="77777777" w:rsidR="00292B20" w:rsidRDefault="00292B20" w:rsidP="00292B20">
            <w:pPr>
              <w:suppressAutoHyphens/>
              <w:ind w:left="0"/>
              <w:jc w:val="both"/>
              <w:rPr>
                <w:rFonts w:asciiTheme="minorHAnsi" w:hAnsiTheme="minorHAnsi" w:cstheme="minorHAnsi"/>
                <w:spacing w:val="0"/>
                <w:sz w:val="20"/>
              </w:rPr>
            </w:pPr>
            <w:r w:rsidRPr="00125098">
              <w:rPr>
                <w:rFonts w:asciiTheme="minorHAnsi" w:hAnsiTheme="minorHAnsi" w:cstheme="minorHAnsi"/>
                <w:spacing w:val="0"/>
                <w:sz w:val="20"/>
              </w:rPr>
              <w:t>Naam</w:t>
            </w:r>
            <w:r>
              <w:rPr>
                <w:rFonts w:asciiTheme="minorHAnsi" w:hAnsiTheme="minorHAnsi" w:cstheme="minorHAnsi"/>
                <w:spacing w:val="0"/>
                <w:sz w:val="20"/>
              </w:rPr>
              <w:t>, adres en vestigingsplaats</w:t>
            </w:r>
            <w:r w:rsidRPr="00125098">
              <w:rPr>
                <w:rFonts w:asciiTheme="minorHAnsi" w:hAnsiTheme="minorHAnsi" w:cstheme="minorHAnsi"/>
                <w:spacing w:val="0"/>
                <w:sz w:val="20"/>
              </w:rPr>
              <w:t xml:space="preserve"> van de Opdrachtgever</w:t>
            </w:r>
            <w:r w:rsidRPr="00125098">
              <w:rPr>
                <w:rFonts w:asciiTheme="minorHAnsi" w:hAnsiTheme="minorHAnsi" w:cstheme="minorHAnsi"/>
                <w:spacing w:val="0"/>
                <w:sz w:val="20"/>
                <w:vertAlign w:val="superscript"/>
              </w:rPr>
              <w:footnoteReference w:id="2"/>
            </w:r>
            <w:r w:rsidRPr="00125098">
              <w:rPr>
                <w:rFonts w:asciiTheme="minorHAnsi" w:hAnsiTheme="minorHAnsi" w:cstheme="minorHAnsi"/>
                <w:spacing w:val="0"/>
                <w:sz w:val="20"/>
              </w:rPr>
              <w:t xml:space="preserve"> van </w:t>
            </w:r>
            <w:r>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Pr>
                <w:rFonts w:asciiTheme="minorHAnsi" w:hAnsiTheme="minorHAnsi" w:cstheme="minorHAnsi"/>
                <w:spacing w:val="0"/>
                <w:sz w:val="20"/>
              </w:rPr>
              <w:t>opdracht</w:t>
            </w:r>
            <w:r w:rsidRPr="00125098">
              <w:rPr>
                <w:rFonts w:asciiTheme="minorHAnsi" w:hAnsiTheme="minorHAnsi" w:cstheme="minorHAnsi"/>
                <w:spacing w:val="0"/>
                <w:sz w:val="20"/>
              </w:rPr>
              <w:t>:</w:t>
            </w:r>
          </w:p>
          <w:p w14:paraId="36B59427" w14:textId="55C30629"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6F016811"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2FB7329A" w14:textId="77777777" w:rsidTr="00B258FE">
        <w:tc>
          <w:tcPr>
            <w:tcW w:w="3856" w:type="dxa"/>
          </w:tcPr>
          <w:p w14:paraId="7131DB67" w14:textId="77777777" w:rsidR="00292B20" w:rsidRDefault="00292B20"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 xml:space="preserve">Type organisatie van de Opdrachtgever </w:t>
            </w:r>
            <w:r w:rsidRPr="00125098">
              <w:rPr>
                <w:rFonts w:asciiTheme="minorHAnsi" w:hAnsiTheme="minorHAnsi" w:cstheme="minorHAnsi"/>
                <w:spacing w:val="0"/>
                <w:sz w:val="20"/>
              </w:rPr>
              <w:t xml:space="preserve">van </w:t>
            </w:r>
            <w:r>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Pr>
                <w:rFonts w:asciiTheme="minorHAnsi" w:hAnsiTheme="minorHAnsi" w:cstheme="minorHAnsi"/>
                <w:spacing w:val="0"/>
                <w:sz w:val="20"/>
              </w:rPr>
              <w:t>opdracht</w:t>
            </w:r>
            <w:r w:rsidRPr="00125098">
              <w:rPr>
                <w:rFonts w:asciiTheme="minorHAnsi" w:hAnsiTheme="minorHAnsi" w:cstheme="minorHAnsi"/>
                <w:spacing w:val="0"/>
                <w:sz w:val="20"/>
              </w:rPr>
              <w:t>:</w:t>
            </w:r>
          </w:p>
          <w:p w14:paraId="0967ED56" w14:textId="0DCF9FCB"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7308B290"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7BEAD389" w14:textId="77777777" w:rsidTr="00B258FE">
        <w:tc>
          <w:tcPr>
            <w:tcW w:w="3856" w:type="dxa"/>
          </w:tcPr>
          <w:p w14:paraId="3C829CA7" w14:textId="77777777" w:rsidR="00292B20" w:rsidRDefault="00292B20"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 xml:space="preserve">Naam </w:t>
            </w:r>
            <w:r w:rsidRPr="001E56E5">
              <w:rPr>
                <w:rFonts w:asciiTheme="minorHAnsi" w:hAnsiTheme="minorHAnsi" w:cstheme="minorHAnsi"/>
                <w:spacing w:val="0"/>
                <w:sz w:val="20"/>
              </w:rPr>
              <w:t>contractpersoon</w:t>
            </w:r>
            <w:r>
              <w:rPr>
                <w:rFonts w:asciiTheme="minorHAnsi" w:hAnsiTheme="minorHAnsi" w:cstheme="minorHAnsi"/>
                <w:spacing w:val="0"/>
                <w:sz w:val="20"/>
              </w:rPr>
              <w:t xml:space="preserve"> van de Opdrachtgever </w:t>
            </w:r>
            <w:r w:rsidRPr="00125098">
              <w:rPr>
                <w:rFonts w:asciiTheme="minorHAnsi" w:hAnsiTheme="minorHAnsi" w:cstheme="minorHAnsi"/>
                <w:spacing w:val="0"/>
                <w:sz w:val="20"/>
              </w:rPr>
              <w:t xml:space="preserve">van </w:t>
            </w:r>
            <w:r>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Pr>
                <w:rFonts w:asciiTheme="minorHAnsi" w:hAnsiTheme="minorHAnsi" w:cstheme="minorHAnsi"/>
                <w:spacing w:val="0"/>
                <w:sz w:val="20"/>
              </w:rPr>
              <w:t>opdracht</w:t>
            </w:r>
            <w:r w:rsidRPr="00125098">
              <w:rPr>
                <w:rFonts w:asciiTheme="minorHAnsi" w:hAnsiTheme="minorHAnsi" w:cstheme="minorHAnsi"/>
                <w:spacing w:val="0"/>
                <w:sz w:val="20"/>
              </w:rPr>
              <w:t>:</w:t>
            </w:r>
          </w:p>
          <w:p w14:paraId="6A616D53" w14:textId="20BAE226"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36ABE7DD"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516F1042" w14:textId="77777777" w:rsidTr="00B258FE">
        <w:tc>
          <w:tcPr>
            <w:tcW w:w="3856" w:type="dxa"/>
          </w:tcPr>
          <w:p w14:paraId="6ACCC98B" w14:textId="77777777" w:rsidR="00292B20" w:rsidRDefault="00292B20" w:rsidP="00292B20">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Telefoonnummer contractpersoon</w:t>
            </w:r>
            <w:r>
              <w:rPr>
                <w:rFonts w:asciiTheme="minorHAnsi" w:hAnsiTheme="minorHAnsi" w:cstheme="minorHAnsi"/>
                <w:spacing w:val="0"/>
                <w:sz w:val="20"/>
              </w:rPr>
              <w:t>:</w:t>
            </w:r>
          </w:p>
          <w:p w14:paraId="1B99D3ED" w14:textId="79C08C21"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7763F9B2"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429FD859" w14:textId="77777777" w:rsidTr="00B258FE">
        <w:tc>
          <w:tcPr>
            <w:tcW w:w="3856" w:type="dxa"/>
          </w:tcPr>
          <w:p w14:paraId="7B60D911" w14:textId="77777777" w:rsidR="00292B20" w:rsidRDefault="00292B20" w:rsidP="00292B20">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Datum van </w:t>
            </w:r>
            <w:r>
              <w:rPr>
                <w:rFonts w:asciiTheme="minorHAnsi" w:hAnsiTheme="minorHAnsi" w:cstheme="minorHAnsi"/>
                <w:spacing w:val="0"/>
                <w:sz w:val="20"/>
              </w:rPr>
              <w:t>aanvang en looptijd contract van de betreffende referentie</w:t>
            </w:r>
            <w:r w:rsidRPr="001E56E5">
              <w:rPr>
                <w:rFonts w:asciiTheme="minorHAnsi" w:hAnsiTheme="minorHAnsi" w:cstheme="minorHAnsi"/>
                <w:spacing w:val="0"/>
                <w:sz w:val="20"/>
              </w:rPr>
              <w:t>opdracht:</w:t>
            </w:r>
          </w:p>
          <w:p w14:paraId="05ADAE42" w14:textId="4D5CC791"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7302BED7" w14:textId="77777777" w:rsidR="00292B20" w:rsidRPr="001E56E5" w:rsidRDefault="00292B20" w:rsidP="00292B20">
            <w:pPr>
              <w:suppressAutoHyphens/>
              <w:ind w:left="0"/>
              <w:jc w:val="both"/>
              <w:rPr>
                <w:rFonts w:asciiTheme="minorHAnsi" w:hAnsiTheme="minorHAnsi" w:cstheme="minorHAnsi"/>
                <w:spacing w:val="0"/>
                <w:sz w:val="20"/>
              </w:rPr>
            </w:pPr>
          </w:p>
          <w:p w14:paraId="4B602608"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211DD1D3" w14:textId="77777777" w:rsidTr="00B258FE">
        <w:tc>
          <w:tcPr>
            <w:tcW w:w="3856" w:type="dxa"/>
          </w:tcPr>
          <w:p w14:paraId="05BCECEC" w14:textId="77777777" w:rsidR="00292B20" w:rsidRPr="003B0651" w:rsidRDefault="00292B20" w:rsidP="00292B20">
            <w:pPr>
              <w:suppressAutoHyphens/>
              <w:ind w:left="0"/>
              <w:jc w:val="both"/>
              <w:rPr>
                <w:rFonts w:asciiTheme="minorHAnsi" w:hAnsiTheme="minorHAnsi" w:cstheme="minorHAnsi"/>
                <w:spacing w:val="0"/>
                <w:sz w:val="20"/>
              </w:rPr>
            </w:pPr>
            <w:r w:rsidRPr="003B0651">
              <w:rPr>
                <w:rFonts w:asciiTheme="minorHAnsi" w:hAnsiTheme="minorHAnsi" w:cstheme="minorHAnsi"/>
                <w:spacing w:val="0"/>
                <w:sz w:val="20"/>
              </w:rPr>
              <w:t>Datum van oplevering van de betreffende referentieopdracht:</w:t>
            </w:r>
          </w:p>
          <w:p w14:paraId="093BA733" w14:textId="4D7467BF" w:rsidR="00C87A3C" w:rsidRPr="003B0651" w:rsidRDefault="00C87A3C" w:rsidP="00292B20">
            <w:pPr>
              <w:suppressAutoHyphens/>
              <w:ind w:left="0"/>
              <w:jc w:val="both"/>
              <w:rPr>
                <w:rFonts w:asciiTheme="minorHAnsi" w:hAnsiTheme="minorHAnsi" w:cstheme="minorHAnsi"/>
                <w:spacing w:val="0"/>
                <w:sz w:val="20"/>
              </w:rPr>
            </w:pPr>
          </w:p>
        </w:tc>
        <w:tc>
          <w:tcPr>
            <w:tcW w:w="6067" w:type="dxa"/>
          </w:tcPr>
          <w:p w14:paraId="508A1356" w14:textId="77777777" w:rsidR="00292B20" w:rsidRPr="001E56E5" w:rsidRDefault="00292B20" w:rsidP="00292B20">
            <w:pPr>
              <w:suppressAutoHyphens/>
              <w:ind w:left="0"/>
              <w:jc w:val="both"/>
              <w:rPr>
                <w:rFonts w:asciiTheme="minorHAnsi" w:hAnsiTheme="minorHAnsi" w:cstheme="minorHAnsi"/>
                <w:spacing w:val="0"/>
                <w:sz w:val="20"/>
              </w:rPr>
            </w:pPr>
          </w:p>
          <w:p w14:paraId="5C14B2D7"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37C9933A" w14:textId="77777777" w:rsidTr="00B258FE">
        <w:tc>
          <w:tcPr>
            <w:tcW w:w="3856" w:type="dxa"/>
          </w:tcPr>
          <w:p w14:paraId="2CD08BBB" w14:textId="77777777" w:rsidR="00292B20" w:rsidRPr="003B0651" w:rsidRDefault="00292B20" w:rsidP="00292B20">
            <w:pPr>
              <w:suppressAutoHyphens/>
              <w:ind w:left="0"/>
              <w:jc w:val="both"/>
              <w:rPr>
                <w:rFonts w:asciiTheme="minorHAnsi" w:hAnsiTheme="minorHAnsi" w:cstheme="minorHAnsi"/>
                <w:spacing w:val="0"/>
                <w:sz w:val="20"/>
              </w:rPr>
            </w:pPr>
            <w:r w:rsidRPr="003B0651">
              <w:rPr>
                <w:rFonts w:asciiTheme="minorHAnsi" w:hAnsiTheme="minorHAnsi" w:cstheme="minorHAnsi"/>
                <w:spacing w:val="0"/>
                <w:sz w:val="20"/>
              </w:rPr>
              <w:t>Contractwaarde (per jaar) in € (exclusief btw):</w:t>
            </w:r>
          </w:p>
          <w:p w14:paraId="2CCF91B7" w14:textId="3BD9C7BE" w:rsidR="00C87A3C" w:rsidRPr="003B0651" w:rsidRDefault="00C87A3C" w:rsidP="00292B20">
            <w:pPr>
              <w:suppressAutoHyphens/>
              <w:ind w:left="0"/>
              <w:jc w:val="both"/>
              <w:rPr>
                <w:rFonts w:asciiTheme="minorHAnsi" w:hAnsiTheme="minorHAnsi" w:cstheme="minorHAnsi"/>
                <w:spacing w:val="0"/>
                <w:sz w:val="20"/>
              </w:rPr>
            </w:pPr>
          </w:p>
        </w:tc>
        <w:tc>
          <w:tcPr>
            <w:tcW w:w="6067" w:type="dxa"/>
          </w:tcPr>
          <w:p w14:paraId="3215D5E0" w14:textId="77777777" w:rsidR="00292B20" w:rsidRPr="001E56E5" w:rsidRDefault="00292B20" w:rsidP="00292B20">
            <w:pPr>
              <w:suppressAutoHyphens/>
              <w:ind w:left="0"/>
              <w:jc w:val="both"/>
              <w:rPr>
                <w:rFonts w:asciiTheme="minorHAnsi" w:hAnsiTheme="minorHAnsi" w:cstheme="minorHAnsi"/>
                <w:spacing w:val="0"/>
                <w:sz w:val="20"/>
              </w:rPr>
            </w:pPr>
          </w:p>
          <w:p w14:paraId="0ABAB54A" w14:textId="77777777" w:rsidR="00292B20" w:rsidRPr="001E56E5" w:rsidRDefault="00292B20" w:rsidP="00292B20">
            <w:pPr>
              <w:suppressAutoHyphens/>
              <w:ind w:left="0"/>
              <w:jc w:val="both"/>
              <w:rPr>
                <w:rFonts w:asciiTheme="minorHAnsi" w:hAnsiTheme="minorHAnsi" w:cstheme="minorHAnsi"/>
                <w:spacing w:val="0"/>
                <w:sz w:val="20"/>
              </w:rPr>
            </w:pPr>
          </w:p>
        </w:tc>
      </w:tr>
    </w:tbl>
    <w:p w14:paraId="02056FCB" w14:textId="77777777" w:rsidR="00E65700" w:rsidRDefault="00E65700" w:rsidP="0034315D">
      <w:pPr>
        <w:spacing w:after="200" w:line="276" w:lineRule="auto"/>
        <w:ind w:left="0"/>
        <w:rPr>
          <w:rFonts w:asciiTheme="minorHAnsi" w:hAnsiTheme="minorHAnsi" w:cstheme="minorHAnsi"/>
          <w:b/>
          <w:bCs/>
          <w:spacing w:val="0"/>
          <w:sz w:val="20"/>
          <w:u w:val="single"/>
        </w:rPr>
      </w:pPr>
    </w:p>
    <w:p w14:paraId="1D7AFEAC" w14:textId="3F2C9835" w:rsidR="00FA371B" w:rsidRPr="001E56E5" w:rsidRDefault="00125098" w:rsidP="00E65700">
      <w:pPr>
        <w:spacing w:after="200" w:line="276" w:lineRule="auto"/>
        <w:ind w:left="0"/>
        <w:rPr>
          <w:rFonts w:asciiTheme="minorHAnsi" w:hAnsiTheme="minorHAnsi" w:cstheme="minorHAnsi"/>
          <w:spacing w:val="0"/>
          <w:szCs w:val="17"/>
        </w:rPr>
      </w:pPr>
      <w:r w:rsidRPr="00105C19">
        <w:rPr>
          <w:rFonts w:asciiTheme="minorHAnsi" w:hAnsiTheme="minorHAnsi" w:cstheme="minorHAnsi"/>
          <w:b/>
          <w:bCs/>
          <w:spacing w:val="0"/>
          <w:sz w:val="20"/>
          <w:u w:val="single"/>
        </w:rPr>
        <w:t>ONDERTEKENING DOOR DE INSCHRIJVER:</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6067"/>
      </w:tblGrid>
      <w:tr w:rsidR="00FA371B" w:rsidRPr="001E56E5" w14:paraId="4933D625" w14:textId="77777777" w:rsidTr="00B258FE">
        <w:tc>
          <w:tcPr>
            <w:tcW w:w="3856" w:type="dxa"/>
            <w:shd w:val="clear" w:color="auto" w:fill="auto"/>
          </w:tcPr>
          <w:p w14:paraId="226AABB9"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r w:rsidR="00105C19">
              <w:rPr>
                <w:rFonts w:asciiTheme="minorHAnsi" w:hAnsiTheme="minorHAnsi" w:cstheme="minorHAnsi"/>
                <w:spacing w:val="0"/>
                <w:sz w:val="20"/>
              </w:rPr>
              <w:t>:</w:t>
            </w:r>
          </w:p>
          <w:p w14:paraId="1288D7DE" w14:textId="2DF17037"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26CE08C9"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198FB2E7" w14:textId="77777777" w:rsidTr="00B258FE">
        <w:tc>
          <w:tcPr>
            <w:tcW w:w="3856" w:type="dxa"/>
            <w:shd w:val="clear" w:color="auto" w:fill="auto"/>
          </w:tcPr>
          <w:p w14:paraId="23ABB6D1"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r w:rsidR="00105C19">
              <w:rPr>
                <w:rFonts w:asciiTheme="minorHAnsi" w:hAnsiTheme="minorHAnsi" w:cstheme="minorHAnsi"/>
                <w:spacing w:val="0"/>
                <w:sz w:val="20"/>
              </w:rPr>
              <w:t>:</w:t>
            </w:r>
          </w:p>
          <w:p w14:paraId="64AB1C16" w14:textId="57BA5DC2"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13615F3F"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5A4B67A4" w14:textId="77777777" w:rsidTr="00B258FE">
        <w:tc>
          <w:tcPr>
            <w:tcW w:w="3856" w:type="dxa"/>
            <w:shd w:val="clear" w:color="auto" w:fill="auto"/>
          </w:tcPr>
          <w:p w14:paraId="2DE8523D"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r w:rsidR="00105C19">
              <w:rPr>
                <w:rFonts w:asciiTheme="minorHAnsi" w:hAnsiTheme="minorHAnsi" w:cstheme="minorHAnsi"/>
                <w:spacing w:val="0"/>
                <w:sz w:val="20"/>
              </w:rPr>
              <w:t>:</w:t>
            </w:r>
          </w:p>
          <w:p w14:paraId="38CF188B" w14:textId="1671FC4A"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7BED510D"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592F5BE5" w14:textId="77777777" w:rsidTr="00B258FE">
        <w:tc>
          <w:tcPr>
            <w:tcW w:w="3856" w:type="dxa"/>
            <w:shd w:val="clear" w:color="auto" w:fill="auto"/>
          </w:tcPr>
          <w:p w14:paraId="079D9040"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r w:rsidR="00105C19">
              <w:rPr>
                <w:rFonts w:asciiTheme="minorHAnsi" w:hAnsiTheme="minorHAnsi" w:cstheme="minorHAnsi"/>
                <w:spacing w:val="0"/>
                <w:sz w:val="20"/>
              </w:rPr>
              <w:t>:</w:t>
            </w:r>
          </w:p>
          <w:p w14:paraId="19D3EB9A" w14:textId="7285871E"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7202316F" w14:textId="77777777" w:rsidR="00FA371B" w:rsidRPr="001E56E5" w:rsidRDefault="00FA371B" w:rsidP="00B258FE">
            <w:pPr>
              <w:tabs>
                <w:tab w:val="left" w:pos="2552"/>
              </w:tabs>
              <w:suppressAutoHyphens/>
              <w:ind w:left="0"/>
              <w:rPr>
                <w:rFonts w:asciiTheme="minorHAnsi" w:hAnsiTheme="minorHAnsi" w:cstheme="minorHAnsi"/>
                <w:b/>
                <w:i/>
                <w:vanish/>
                <w:color w:val="3366FF"/>
                <w:spacing w:val="0"/>
                <w:sz w:val="20"/>
              </w:rPr>
            </w:pPr>
          </w:p>
        </w:tc>
      </w:tr>
      <w:tr w:rsidR="00FA371B" w:rsidRPr="001E56E5" w14:paraId="0C7DEEA1" w14:textId="77777777" w:rsidTr="00B258FE">
        <w:tc>
          <w:tcPr>
            <w:tcW w:w="3856" w:type="dxa"/>
            <w:shd w:val="clear" w:color="auto" w:fill="auto"/>
          </w:tcPr>
          <w:p w14:paraId="1CFD9271" w14:textId="3D03359D" w:rsidR="00FA371B" w:rsidRPr="001E56E5"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r w:rsidR="00105C19">
              <w:rPr>
                <w:rFonts w:asciiTheme="minorHAnsi" w:hAnsiTheme="minorHAnsi" w:cstheme="minorHAnsi"/>
                <w:spacing w:val="0"/>
                <w:sz w:val="20"/>
              </w:rPr>
              <w:t>:</w:t>
            </w:r>
          </w:p>
          <w:p w14:paraId="46E7B704"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4264F69C" w14:textId="77777777" w:rsidR="00FA371B" w:rsidRPr="001E56E5" w:rsidRDefault="00FA371B"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36559690"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bl>
    <w:p w14:paraId="56384192" w14:textId="42E2CAFC" w:rsidR="006F4AA0" w:rsidRDefault="006F4AA0" w:rsidP="003B0651">
      <w:pPr>
        <w:spacing w:line="240" w:lineRule="auto"/>
        <w:ind w:left="0"/>
        <w:rPr>
          <w:rFonts w:asciiTheme="minorHAnsi" w:hAnsiTheme="minorHAnsi" w:cstheme="minorHAnsi"/>
          <w:b/>
          <w:bCs/>
          <w:color w:val="000000"/>
          <w:spacing w:val="0"/>
          <w:sz w:val="28"/>
          <w:szCs w:val="28"/>
          <w:lang w:eastAsia="en-US"/>
        </w:rPr>
      </w:pPr>
    </w:p>
    <w:p w14:paraId="7C903233" w14:textId="3443BFF4" w:rsidR="00FA371B" w:rsidRDefault="00FA371B" w:rsidP="007A0054">
      <w:pPr>
        <w:spacing w:after="200" w:line="276" w:lineRule="auto"/>
        <w:ind w:left="0"/>
        <w:rPr>
          <w:rFonts w:asciiTheme="minorHAnsi" w:hAnsiTheme="minorHAnsi" w:cstheme="minorHAnsi"/>
          <w:b/>
          <w:bCs/>
          <w:color w:val="000000"/>
          <w:spacing w:val="0"/>
          <w:sz w:val="28"/>
          <w:szCs w:val="28"/>
          <w:lang w:eastAsia="en-US"/>
        </w:rPr>
      </w:pPr>
    </w:p>
    <w:sectPr w:rsidR="00FA371B">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1FAEB" w14:textId="77777777" w:rsidR="00924C0E" w:rsidRDefault="00924C0E" w:rsidP="00F91A8A">
      <w:pPr>
        <w:spacing w:line="240" w:lineRule="auto"/>
      </w:pPr>
      <w:r>
        <w:separator/>
      </w:r>
    </w:p>
  </w:endnote>
  <w:endnote w:type="continuationSeparator" w:id="0">
    <w:p w14:paraId="649049BB" w14:textId="77777777" w:rsidR="00924C0E" w:rsidRDefault="00924C0E" w:rsidP="00F91A8A">
      <w:pPr>
        <w:spacing w:line="240" w:lineRule="auto"/>
      </w:pPr>
      <w:r>
        <w:continuationSeparator/>
      </w:r>
    </w:p>
  </w:endnote>
  <w:endnote w:type="continuationNotice" w:id="1">
    <w:p w14:paraId="018A3536" w14:textId="77777777" w:rsidR="00924C0E" w:rsidRDefault="00924C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Light">
    <w:altName w:val="Corbel"/>
    <w:charset w:val="00"/>
    <w:family w:val="auto"/>
    <w:pitch w:val="variable"/>
    <w:sig w:usb0="80000027"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Til Sans VL">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4Et00">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116FD"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2471"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4A0B"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10EE9" w14:textId="77777777" w:rsidR="00924C0E" w:rsidRDefault="00924C0E" w:rsidP="00F91A8A">
      <w:pPr>
        <w:spacing w:line="240" w:lineRule="auto"/>
      </w:pPr>
      <w:r>
        <w:separator/>
      </w:r>
    </w:p>
  </w:footnote>
  <w:footnote w:type="continuationSeparator" w:id="0">
    <w:p w14:paraId="2F379F22" w14:textId="77777777" w:rsidR="00924C0E" w:rsidRDefault="00924C0E" w:rsidP="00F91A8A">
      <w:pPr>
        <w:spacing w:line="240" w:lineRule="auto"/>
      </w:pPr>
      <w:r>
        <w:continuationSeparator/>
      </w:r>
    </w:p>
  </w:footnote>
  <w:footnote w:type="continuationNotice" w:id="1">
    <w:p w14:paraId="5E6E8C27" w14:textId="77777777" w:rsidR="00924C0E" w:rsidRDefault="00924C0E">
      <w:pPr>
        <w:spacing w:line="240" w:lineRule="auto"/>
      </w:pPr>
    </w:p>
  </w:footnote>
  <w:footnote w:id="2">
    <w:p w14:paraId="5A1CA70D" w14:textId="77777777" w:rsidR="00292B20" w:rsidRPr="001F4373" w:rsidRDefault="00292B20" w:rsidP="00FA371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5A55"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EACA4"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E3F94"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B1749"/>
    <w:multiLevelType w:val="multilevel"/>
    <w:tmpl w:val="6E9A8B64"/>
    <w:lvl w:ilvl="0">
      <w:start w:val="1"/>
      <w:numFmt w:val="decimal"/>
      <w:lvlText w:val="%1"/>
      <w:lvlJc w:val="right"/>
      <w:pPr>
        <w:tabs>
          <w:tab w:val="num" w:pos="1985"/>
        </w:tabs>
        <w:ind w:left="360" w:firstLine="1341"/>
      </w:pPr>
      <w:rPr>
        <w:rFonts w:hint="default"/>
      </w:rPr>
    </w:lvl>
    <w:lvl w:ilvl="1">
      <w:start w:val="1"/>
      <w:numFmt w:val="decimal"/>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244C309F"/>
    <w:multiLevelType w:val="hybridMultilevel"/>
    <w:tmpl w:val="129EB5B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 w15:restartNumberingAfterBreak="0">
    <w:nsid w:val="44B91CFF"/>
    <w:multiLevelType w:val="multilevel"/>
    <w:tmpl w:val="20A2670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4" w15:restartNumberingAfterBreak="0">
    <w:nsid w:val="4B583EAC"/>
    <w:multiLevelType w:val="hybridMultilevel"/>
    <w:tmpl w:val="404ABAC0"/>
    <w:lvl w:ilvl="0" w:tplc="A782A4F8">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5" w15:restartNumberingAfterBreak="0">
    <w:nsid w:val="4D101102"/>
    <w:multiLevelType w:val="hybridMultilevel"/>
    <w:tmpl w:val="63AE85F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6" w15:restartNumberingAfterBreak="0">
    <w:nsid w:val="4E36445E"/>
    <w:multiLevelType w:val="hybridMultilevel"/>
    <w:tmpl w:val="28FA6136"/>
    <w:lvl w:ilvl="0" w:tplc="C17AEDE0">
      <w:start w:val="4"/>
      <w:numFmt w:val="bullet"/>
      <w:lvlText w:val="-"/>
      <w:lvlJc w:val="left"/>
      <w:pPr>
        <w:ind w:left="2705" w:hanging="360"/>
      </w:pPr>
      <w:rPr>
        <w:rFonts w:ascii="Calibri" w:eastAsia="Times New Roman" w:hAnsi="Calibri" w:cs="Calibri"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7" w15:restartNumberingAfterBreak="0">
    <w:nsid w:val="53F5378D"/>
    <w:multiLevelType w:val="hybridMultilevel"/>
    <w:tmpl w:val="B93EFA1C"/>
    <w:lvl w:ilvl="0" w:tplc="FB2207CE">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8" w15:restartNumberingAfterBreak="0">
    <w:nsid w:val="58B3089E"/>
    <w:multiLevelType w:val="hybridMultilevel"/>
    <w:tmpl w:val="9B4AD94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63B6039E"/>
    <w:multiLevelType w:val="hybridMultilevel"/>
    <w:tmpl w:val="D59E8FBE"/>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0" w15:restartNumberingAfterBreak="0">
    <w:nsid w:val="670328B7"/>
    <w:multiLevelType w:val="hybridMultilevel"/>
    <w:tmpl w:val="4A4A54D6"/>
    <w:lvl w:ilvl="0" w:tplc="D3223798">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7DC1203"/>
    <w:multiLevelType w:val="hybridMultilevel"/>
    <w:tmpl w:val="B734DB5A"/>
    <w:lvl w:ilvl="0" w:tplc="CE74DC66">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2" w15:restartNumberingAfterBreak="0">
    <w:nsid w:val="78CD2B1F"/>
    <w:multiLevelType w:val="multilevel"/>
    <w:tmpl w:val="1A429570"/>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3" w15:restartNumberingAfterBreak="0">
    <w:nsid w:val="792A05F7"/>
    <w:multiLevelType w:val="hybridMultilevel"/>
    <w:tmpl w:val="CDE8C202"/>
    <w:lvl w:ilvl="0" w:tplc="6BDE8F4C">
      <w:start w:val="1"/>
      <w:numFmt w:val="lowerLetter"/>
      <w:lvlText w:val="%1.)"/>
      <w:lvlJc w:val="left"/>
      <w:pPr>
        <w:ind w:left="3065" w:hanging="360"/>
      </w:pPr>
      <w:rPr>
        <w:rFonts w:asciiTheme="minorHAnsi" w:eastAsia="Times New Roman" w:hAnsiTheme="minorHAnsi" w:cstheme="minorHAnsi"/>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num w:numId="1" w16cid:durableId="471990311">
    <w:abstractNumId w:val="0"/>
  </w:num>
  <w:num w:numId="2" w16cid:durableId="1196768202">
    <w:abstractNumId w:val="6"/>
  </w:num>
  <w:num w:numId="3" w16cid:durableId="1143231900">
    <w:abstractNumId w:val="13"/>
  </w:num>
  <w:num w:numId="4" w16cid:durableId="1818650267">
    <w:abstractNumId w:val="1"/>
  </w:num>
  <w:num w:numId="5" w16cid:durableId="149516741">
    <w:abstractNumId w:val="7"/>
  </w:num>
  <w:num w:numId="6" w16cid:durableId="1638100295">
    <w:abstractNumId w:val="8"/>
  </w:num>
  <w:num w:numId="7" w16cid:durableId="1093474461">
    <w:abstractNumId w:val="11"/>
  </w:num>
  <w:num w:numId="8" w16cid:durableId="719864277">
    <w:abstractNumId w:val="9"/>
  </w:num>
  <w:num w:numId="9" w16cid:durableId="1286547080">
    <w:abstractNumId w:val="5"/>
  </w:num>
  <w:num w:numId="10" w16cid:durableId="1756197787">
    <w:abstractNumId w:val="4"/>
  </w:num>
  <w:num w:numId="11" w16cid:durableId="1323004526">
    <w:abstractNumId w:val="2"/>
  </w:num>
  <w:num w:numId="12" w16cid:durableId="544288">
    <w:abstractNumId w:val="10"/>
  </w:num>
  <w:num w:numId="13" w16cid:durableId="1661884719">
    <w:abstractNumId w:val="3"/>
  </w:num>
  <w:num w:numId="14" w16cid:durableId="9887049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71B"/>
    <w:rsid w:val="000644AB"/>
    <w:rsid w:val="00084967"/>
    <w:rsid w:val="000A1754"/>
    <w:rsid w:val="000E27D1"/>
    <w:rsid w:val="00105C19"/>
    <w:rsid w:val="00106096"/>
    <w:rsid w:val="00125098"/>
    <w:rsid w:val="001413FF"/>
    <w:rsid w:val="00141940"/>
    <w:rsid w:val="00171326"/>
    <w:rsid w:val="00183BFF"/>
    <w:rsid w:val="00186254"/>
    <w:rsid w:val="001C293D"/>
    <w:rsid w:val="001E354C"/>
    <w:rsid w:val="001F7833"/>
    <w:rsid w:val="00204B55"/>
    <w:rsid w:val="00215B9A"/>
    <w:rsid w:val="002524A5"/>
    <w:rsid w:val="00255C91"/>
    <w:rsid w:val="00292B20"/>
    <w:rsid w:val="002A1C78"/>
    <w:rsid w:val="002E1DED"/>
    <w:rsid w:val="002E69DA"/>
    <w:rsid w:val="0030783C"/>
    <w:rsid w:val="00323267"/>
    <w:rsid w:val="0034315D"/>
    <w:rsid w:val="00360310"/>
    <w:rsid w:val="003B0651"/>
    <w:rsid w:val="003C3A50"/>
    <w:rsid w:val="003D4E2D"/>
    <w:rsid w:val="003E6EAF"/>
    <w:rsid w:val="004630AA"/>
    <w:rsid w:val="00491BA0"/>
    <w:rsid w:val="004C11B2"/>
    <w:rsid w:val="004D2C2D"/>
    <w:rsid w:val="004E2744"/>
    <w:rsid w:val="005004F1"/>
    <w:rsid w:val="005355A5"/>
    <w:rsid w:val="005874DD"/>
    <w:rsid w:val="00595978"/>
    <w:rsid w:val="005C5688"/>
    <w:rsid w:val="005D5600"/>
    <w:rsid w:val="006004DA"/>
    <w:rsid w:val="0063599E"/>
    <w:rsid w:val="00647B12"/>
    <w:rsid w:val="006569C7"/>
    <w:rsid w:val="00671D49"/>
    <w:rsid w:val="006737C9"/>
    <w:rsid w:val="0069249D"/>
    <w:rsid w:val="006949C8"/>
    <w:rsid w:val="006F4AA0"/>
    <w:rsid w:val="007234FE"/>
    <w:rsid w:val="007473C8"/>
    <w:rsid w:val="00747D8B"/>
    <w:rsid w:val="007A0054"/>
    <w:rsid w:val="007A347C"/>
    <w:rsid w:val="007D034A"/>
    <w:rsid w:val="00820E8D"/>
    <w:rsid w:val="00827DF3"/>
    <w:rsid w:val="00835B33"/>
    <w:rsid w:val="00895E1C"/>
    <w:rsid w:val="009018E5"/>
    <w:rsid w:val="00911B72"/>
    <w:rsid w:val="00924C0E"/>
    <w:rsid w:val="009435BD"/>
    <w:rsid w:val="0096453A"/>
    <w:rsid w:val="0097547B"/>
    <w:rsid w:val="009A6897"/>
    <w:rsid w:val="009B4617"/>
    <w:rsid w:val="00A03233"/>
    <w:rsid w:val="00A109D4"/>
    <w:rsid w:val="00A378C9"/>
    <w:rsid w:val="00A80237"/>
    <w:rsid w:val="00A9425F"/>
    <w:rsid w:val="00BA1B56"/>
    <w:rsid w:val="00BC321C"/>
    <w:rsid w:val="00BC50A3"/>
    <w:rsid w:val="00C00B6A"/>
    <w:rsid w:val="00C4694D"/>
    <w:rsid w:val="00C51042"/>
    <w:rsid w:val="00C86F8A"/>
    <w:rsid w:val="00C87A3C"/>
    <w:rsid w:val="00CC232D"/>
    <w:rsid w:val="00D13B21"/>
    <w:rsid w:val="00D72DE0"/>
    <w:rsid w:val="00DA7A87"/>
    <w:rsid w:val="00DB50FD"/>
    <w:rsid w:val="00DC12C5"/>
    <w:rsid w:val="00DE1AA4"/>
    <w:rsid w:val="00DF5D10"/>
    <w:rsid w:val="00E17095"/>
    <w:rsid w:val="00E24D15"/>
    <w:rsid w:val="00E57D7C"/>
    <w:rsid w:val="00E65700"/>
    <w:rsid w:val="00E7377F"/>
    <w:rsid w:val="00EF3263"/>
    <w:rsid w:val="00F04798"/>
    <w:rsid w:val="00F17C89"/>
    <w:rsid w:val="00F20A9D"/>
    <w:rsid w:val="00F916D0"/>
    <w:rsid w:val="00F91A8A"/>
    <w:rsid w:val="00FA371B"/>
    <w:rsid w:val="00FB4C8D"/>
    <w:rsid w:val="00FC319D"/>
    <w:rsid w:val="00FD032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43CD"/>
  <w15:chartTrackingRefBased/>
  <w15:docId w15:val="{5F8B63BE-CE1D-4231-B0F2-3E331DCC2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371B"/>
    <w:pPr>
      <w:spacing w:after="0" w:line="240" w:lineRule="atLeast"/>
      <w:ind w:left="1985"/>
    </w:pPr>
    <w:rPr>
      <w:rFonts w:ascii="Lucida Til Sans VL" w:eastAsia="Times New Roman" w:hAnsi="Lucida Til Sans VL" w:cs="Times New Roman"/>
      <w:spacing w:val="4"/>
      <w:sz w:val="17"/>
      <w:szCs w:val="20"/>
      <w:lang w:eastAsia="nl-NL"/>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6">
    <w:name w:val="heading 6"/>
    <w:basedOn w:val="Standaard"/>
    <w:next w:val="Standaard"/>
    <w:link w:val="Kop6Char"/>
    <w:qFormat/>
    <w:rsid w:val="00FA371B"/>
    <w:pPr>
      <w:tabs>
        <w:tab w:val="num" w:pos="0"/>
      </w:tabs>
      <w:spacing w:before="240" w:after="60"/>
      <w:ind w:left="0" w:hanging="2268"/>
      <w:outlineLvl w:val="5"/>
    </w:pPr>
    <w:rPr>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Kop6Char">
    <w:name w:val="Kop 6 Char"/>
    <w:basedOn w:val="Standaardalinea-lettertype"/>
    <w:link w:val="Kop6"/>
    <w:rsid w:val="00FA371B"/>
    <w:rPr>
      <w:rFonts w:ascii="Lucida Til Sans VL" w:eastAsia="Times New Roman" w:hAnsi="Lucida Til Sans VL" w:cs="Times New Roman"/>
      <w:b/>
      <w:bCs/>
      <w:spacing w:val="4"/>
      <w:lang w:eastAsia="nl-NL"/>
    </w:rPr>
  </w:style>
  <w:style w:type="paragraph" w:styleId="Voetnoottekst">
    <w:name w:val="footnote text"/>
    <w:basedOn w:val="Standaard"/>
    <w:link w:val="VoetnoottekstChar"/>
    <w:semiHidden/>
    <w:rsid w:val="00FA371B"/>
    <w:rPr>
      <w:sz w:val="20"/>
    </w:rPr>
  </w:style>
  <w:style w:type="character" w:customStyle="1" w:styleId="VoetnoottekstChar">
    <w:name w:val="Voetnoottekst Char"/>
    <w:basedOn w:val="Standaardalinea-lettertype"/>
    <w:link w:val="Voetnoottekst"/>
    <w:semiHidden/>
    <w:rsid w:val="00FA371B"/>
    <w:rPr>
      <w:rFonts w:ascii="Lucida Til Sans VL" w:eastAsia="Times New Roman" w:hAnsi="Lucida Til Sans VL" w:cs="Times New Roman"/>
      <w:spacing w:val="4"/>
      <w:sz w:val="20"/>
      <w:szCs w:val="20"/>
      <w:lang w:eastAsia="nl-NL"/>
    </w:rPr>
  </w:style>
  <w:style w:type="character" w:styleId="Voetnootmarkering">
    <w:name w:val="footnote reference"/>
    <w:semiHidden/>
    <w:rsid w:val="00FA371B"/>
    <w:rPr>
      <w:vertAlign w:val="superscript"/>
    </w:rPr>
  </w:style>
  <w:style w:type="paragraph" w:styleId="Lijstalinea">
    <w:name w:val="List Paragraph"/>
    <w:aliases w:val="Reference List,DVT lijst,3 *-,opsomming 1,2"/>
    <w:basedOn w:val="Standaard"/>
    <w:link w:val="LijstalineaChar"/>
    <w:uiPriority w:val="34"/>
    <w:qFormat/>
    <w:rsid w:val="002A1C78"/>
    <w:pPr>
      <w:spacing w:line="240" w:lineRule="auto"/>
      <w:ind w:left="708"/>
    </w:pPr>
  </w:style>
  <w:style w:type="character" w:customStyle="1" w:styleId="LijstalineaChar">
    <w:name w:val="Lijstalinea Char"/>
    <w:aliases w:val="Reference List Char,DVT lijst Char,3 *- Char,opsomming 1 Char,2 Char"/>
    <w:link w:val="Lijstalinea"/>
    <w:uiPriority w:val="34"/>
    <w:rsid w:val="002A1C78"/>
    <w:rPr>
      <w:rFonts w:ascii="Lucida Til Sans VL" w:eastAsia="Times New Roman" w:hAnsi="Lucida Til Sans VL" w:cs="Times New Roman"/>
      <w:spacing w:val="4"/>
      <w:sz w:val="17"/>
      <w:szCs w:val="20"/>
      <w:lang w:eastAsia="nl-NL"/>
    </w:rPr>
  </w:style>
  <w:style w:type="paragraph" w:customStyle="1" w:styleId="paragraph">
    <w:name w:val="paragraph"/>
    <w:basedOn w:val="Standaard"/>
    <w:rsid w:val="000644AB"/>
    <w:pPr>
      <w:spacing w:before="100" w:beforeAutospacing="1" w:after="100" w:afterAutospacing="1" w:line="240" w:lineRule="auto"/>
      <w:ind w:left="0"/>
    </w:pPr>
    <w:rPr>
      <w:rFonts w:ascii="Times New Roman" w:hAnsi="Times New Roman"/>
      <w:spacing w:val="0"/>
      <w:sz w:val="24"/>
      <w:szCs w:val="24"/>
    </w:rPr>
  </w:style>
  <w:style w:type="character" w:customStyle="1" w:styleId="normaltextrun">
    <w:name w:val="normaltextrun"/>
    <w:basedOn w:val="Standaardalinea-lettertype"/>
    <w:rsid w:val="000644AB"/>
  </w:style>
  <w:style w:type="character" w:customStyle="1" w:styleId="eop">
    <w:name w:val="eop"/>
    <w:basedOn w:val="Standaardalinea-lettertype"/>
    <w:rsid w:val="00064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7f8b349-3925-43c0-afb0-a9f218744f17">
      <Terms xmlns="http://schemas.microsoft.com/office/infopath/2007/PartnerControls"/>
    </lcf76f155ced4ddcb4097134ff3c332f>
    <TaxCatchAll xmlns="968092ac-094d-4b25-8875-bf4b9d8d8c13">
      <Value>2</Value>
    </TaxCatchAll>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SharedWithUsers xmlns="a0cf0202-a5c5-484a-8f56-a5c31f00845a">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6" ma:contentTypeDescription="Een nieuw document maken." ma:contentTypeScope="" ma:versionID="418352cfc39dfb122e4202a6bd0e44df">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719360f1556017eb87a98d14a88f5b32"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1;#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69B89-3BD2-4B48-B4B0-476C483D09B6}">
  <ds:schemaRefs>
    <ds:schemaRef ds:uri="http://schemas.microsoft.com/office/2006/metadata/properties"/>
    <ds:schemaRef ds:uri="http://schemas.microsoft.com/office/infopath/2007/PartnerControls"/>
    <ds:schemaRef ds:uri="f7f8b349-3925-43c0-afb0-a9f218744f17"/>
    <ds:schemaRef ds:uri="968092ac-094d-4b25-8875-bf4b9d8d8c13"/>
    <ds:schemaRef ds:uri="a0cf0202-a5c5-484a-8f56-a5c31f00845a"/>
  </ds:schemaRefs>
</ds:datastoreItem>
</file>

<file path=customXml/itemProps2.xml><?xml version="1.0" encoding="utf-8"?>
<ds:datastoreItem xmlns:ds="http://schemas.openxmlformats.org/officeDocument/2006/customXml" ds:itemID="{07E6234C-0432-4A64-B310-485912CB28EE}">
  <ds:schemaRefs>
    <ds:schemaRef ds:uri="http://schemas.microsoft.com/sharepoint/v3/contenttype/forms"/>
  </ds:schemaRefs>
</ds:datastoreItem>
</file>

<file path=customXml/itemProps3.xml><?xml version="1.0" encoding="utf-8"?>
<ds:datastoreItem xmlns:ds="http://schemas.openxmlformats.org/officeDocument/2006/customXml" ds:itemID="{85CECFB5-2A26-4C79-BCB8-BB3A4523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092ac-094d-4b25-8875-bf4b9d8d8c13"/>
    <ds:schemaRef ds:uri="a0cf0202-a5c5-484a-8f56-a5c31f00845a"/>
    <ds:schemaRef ds:uri="f7f8b349-3925-43c0-afb0-a9f218744f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122</TotalTime>
  <Pages>4</Pages>
  <Words>657</Words>
  <Characters>3616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Leeuwen, Lourian van</dc:creator>
  <cp:keywords/>
  <dc:description/>
  <cp:lastModifiedBy>Rijkers - Dubbeld, Sascha</cp:lastModifiedBy>
  <cp:revision>3</cp:revision>
  <dcterms:created xsi:type="dcterms:W3CDTF">2023-10-06T09:11:00Z</dcterms:created>
  <dcterms:modified xsi:type="dcterms:W3CDTF">2023-10-12T10:24:00Z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
    <vt:lpwstr>2;#JUR|c13dae60-aece-4cd4-a722-d80de7d0f43c</vt:lpwstr>
  </property>
  <property fmtid="{D5CDD505-2E9C-101B-9397-08002B2CF9AE}" pid="4" name="MediaServiceImageTags">
    <vt:lpwstr/>
  </property>
  <property fmtid="{D5CDD505-2E9C-101B-9397-08002B2CF9AE}" pid="5" name="Order">
    <vt:r8>5089200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h2344027f68a4e9eb4a04d2b019ff848">
    <vt:lpwstr>JUR|c13dae60-aece-4cd4-a722-d80de7d0f43c</vt:lpwstr>
  </property>
  <property fmtid="{D5CDD505-2E9C-101B-9397-08002B2CF9AE}" pid="11" name="_ExtendedDescription">
    <vt:lpwstr/>
  </property>
  <property fmtid="{D5CDD505-2E9C-101B-9397-08002B2CF9AE}" pid="12" name="TriggerFlowInfo">
    <vt:lpwstr/>
  </property>
</Properties>
</file>